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9F2690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6505D60D" w14:textId="77777777" w:rsidR="00DF7D8E" w:rsidRDefault="00DF7D8E" w:rsidP="00DF7D8E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  <w:r w:rsidRPr="00DF7D8E">
        <w:rPr>
          <w:rFonts w:ascii="Verdana" w:eastAsia="Times New Roman" w:hAnsi="Verdana" w:cs="Verdana-Bold"/>
          <w:b/>
          <w:bCs/>
          <w:sz w:val="20"/>
          <w:szCs w:val="20"/>
          <w:u w:val="single"/>
          <w:lang w:eastAsia="it-IT"/>
        </w:rPr>
        <w:t>Oggetto</w:t>
      </w:r>
      <w:r w:rsidRPr="00DF7D8E">
        <w:rPr>
          <w:rFonts w:ascii="Verdana" w:eastAsia="Times New Roman" w:hAnsi="Verdana" w:cs="Verdana-Bold"/>
          <w:b/>
          <w:bCs/>
          <w:sz w:val="20"/>
          <w:szCs w:val="20"/>
          <w:lang w:eastAsia="it-IT"/>
        </w:rPr>
        <w:t xml:space="preserve">: </w:t>
      </w:r>
      <w:r w:rsidRPr="00DF7D8E">
        <w:rPr>
          <w:rFonts w:ascii="Verdana" w:eastAsia="Times New Roman" w:hAnsi="Verdana" w:cs="Times New Roman"/>
          <w:b/>
          <w:bCs/>
          <w:szCs w:val="24"/>
          <w:lang w:eastAsia="it-IT"/>
        </w:rPr>
        <w:t>Manifestazione di interesse per affidamento dei lavori di:</w:t>
      </w:r>
    </w:p>
    <w:p w14:paraId="5A718AF9" w14:textId="77777777" w:rsidR="00DF7D8E" w:rsidRPr="00DF7D8E" w:rsidRDefault="00DF7D8E" w:rsidP="00DF7D8E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</w:p>
    <w:p w14:paraId="575279AB" w14:textId="77777777" w:rsidR="00DF7D8E" w:rsidRDefault="00DF7D8E" w:rsidP="00DF7D8E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CODICE 001/2026</w:t>
      </w:r>
    </w:p>
    <w:p w14:paraId="12128345" w14:textId="77777777" w:rsidR="00DF7D8E" w:rsidRPr="00784509" w:rsidRDefault="00DF7D8E" w:rsidP="00DF7D8E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 xml:space="preserve">REALIZZAZIONE NUOVO CENTRO DEL RIUSO UBICATO PRESSO LA PIATTAFORMA ECOLOGICA IN VIA BASTONE “PR FESR REGIONE LOMBARDIA 2021-2027 – ASSE 2 – AZIONE 2.6.2. </w:t>
      </w:r>
    </w:p>
    <w:p w14:paraId="6B42A1FD" w14:textId="77777777" w:rsidR="00DF7D8E" w:rsidRPr="00784509" w:rsidRDefault="00DF7D8E" w:rsidP="00DF7D8E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sz w:val="24"/>
          <w:szCs w:val="20"/>
          <w:lang w:eastAsia="it-IT"/>
        </w:rPr>
      </w:pP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 xml:space="preserve">CUP </w:t>
      </w:r>
      <w:r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H54H24000290002</w:t>
      </w: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 xml:space="preserve"> – </w:t>
      </w:r>
      <w:r w:rsidRPr="00784509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highlight w:val="yellow"/>
          <w:lang w:eastAsia="it-IT"/>
        </w:rPr>
        <w:t xml:space="preserve">CIG </w:t>
      </w:r>
      <w:r w:rsidRPr="00BA7FFD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highlight w:val="yellow"/>
          <w:lang w:eastAsia="it-IT"/>
        </w:rPr>
        <w:t>______________</w:t>
      </w:r>
    </w:p>
    <w:p w14:paraId="7FA32137" w14:textId="77777777" w:rsid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566CC932" w14:textId="77777777" w:rsid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8973E40" w14:textId="0F92F828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Il/la sottoscritto/a __________________________________________________________</w:t>
      </w:r>
    </w:p>
    <w:p w14:paraId="6D3BF237" w14:textId="2FB0BF00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nato a _________________________________ (______) il _________________________</w:t>
      </w:r>
    </w:p>
    <w:p w14:paraId="2FC8276F" w14:textId="68FF7D6D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residente a _______________________________________________________ (_____)___</w:t>
      </w:r>
    </w:p>
    <w:p w14:paraId="2C9DA61E" w14:textId="7B62BAE8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 Via ____________________________________________________ n. _____________</w:t>
      </w:r>
    </w:p>
    <w:p w14:paraId="36FA89BE" w14:textId="6AE27FA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 qualità di ______________________________</w:t>
      </w:r>
      <w:r>
        <w:rPr>
          <w:rFonts w:ascii="Verdana" w:eastAsia="Times New Roman" w:hAnsi="Verdana" w:cs="Verdana"/>
          <w:sz w:val="20"/>
          <w:szCs w:val="20"/>
          <w:lang w:eastAsia="it-IT"/>
        </w:rPr>
        <w:t xml:space="preserve"> </w:t>
      </w: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dell’impresa</w:t>
      </w:r>
    </w:p>
    <w:p w14:paraId="44830462" w14:textId="36A6EB4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_____________________________________________________________________</w:t>
      </w:r>
    </w:p>
    <w:p w14:paraId="714BEC94" w14:textId="7F3C1FCB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con sede legale in __________________________________________________________</w:t>
      </w:r>
    </w:p>
    <w:p w14:paraId="08BFE6D3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partita iva ____________________, cod. fiscale ____________________ e Tel _________________</w:t>
      </w:r>
    </w:p>
    <w:p w14:paraId="4506E646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indirizzo e-mail ______________________ indirizzo PEC ___________________________________</w:t>
      </w:r>
    </w:p>
    <w:p w14:paraId="34BCD90E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tbl>
      <w:tblPr>
        <w:tblW w:w="10490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7"/>
        <w:gridCol w:w="1770"/>
        <w:gridCol w:w="425"/>
        <w:gridCol w:w="425"/>
        <w:gridCol w:w="3119"/>
        <w:gridCol w:w="425"/>
        <w:gridCol w:w="3969"/>
      </w:tblGrid>
      <w:tr w:rsidR="00DF7D8E" w:rsidRPr="00DF7D8E" w14:paraId="29644823" w14:textId="77777777" w:rsidTr="00345DED">
        <w:trPr>
          <w:cantSplit/>
          <w:jc w:val="center"/>
        </w:trPr>
        <w:tc>
          <w:tcPr>
            <w:tcW w:w="357" w:type="dxa"/>
            <w:vAlign w:val="center"/>
          </w:tcPr>
          <w:p w14:paraId="4BDFCED1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1770" w:type="dxa"/>
            <w:vAlign w:val="center"/>
          </w:tcPr>
          <w:p w14:paraId="640E14DF" w14:textId="77777777" w:rsidR="00DF7D8E" w:rsidRPr="00DF7D8E" w:rsidRDefault="00DF7D8E" w:rsidP="00DF7D8E">
            <w:pPr>
              <w:spacing w:after="0" w:line="240" w:lineRule="auto"/>
              <w:ind w:left="170" w:hanging="170"/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>in forma singola;</w:t>
            </w:r>
          </w:p>
        </w:tc>
        <w:tc>
          <w:tcPr>
            <w:tcW w:w="425" w:type="dxa"/>
          </w:tcPr>
          <w:p w14:paraId="0B438CE7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7938" w:type="dxa"/>
            <w:gridSpan w:val="4"/>
            <w:vAlign w:val="center"/>
          </w:tcPr>
          <w:p w14:paraId="39811DE2" w14:textId="77777777" w:rsidR="00DF7D8E" w:rsidRPr="00DF7D8E" w:rsidRDefault="00DF7D8E" w:rsidP="00DF7D8E">
            <w:pPr>
              <w:spacing w:after="0" w:line="240" w:lineRule="auto"/>
              <w:ind w:left="170" w:hanging="170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 xml:space="preserve">quale capogruppo mandatario del __________________ </w:t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lang w:eastAsia="it-IT"/>
              </w:rPr>
              <w:t>(</w:t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vertAlign w:val="superscript"/>
                <w:lang w:eastAsia="it-IT"/>
              </w:rPr>
              <w:endnoteReference w:id="1"/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lang w:eastAsia="it-IT"/>
              </w:rPr>
              <w:t xml:space="preserve">) </w:t>
            </w: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 xml:space="preserve">di operatori economici: </w:t>
            </w:r>
          </w:p>
        </w:tc>
      </w:tr>
      <w:tr w:rsidR="00DF7D8E" w:rsidRPr="00DF7D8E" w14:paraId="1C5E3EC3" w14:textId="77777777" w:rsidTr="00345DED">
        <w:trPr>
          <w:cantSplit/>
          <w:jc w:val="center"/>
        </w:trPr>
        <w:tc>
          <w:tcPr>
            <w:tcW w:w="2552" w:type="dxa"/>
            <w:gridSpan w:val="3"/>
          </w:tcPr>
          <w:p w14:paraId="073022D0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</w:p>
        </w:tc>
        <w:tc>
          <w:tcPr>
            <w:tcW w:w="425" w:type="dxa"/>
          </w:tcPr>
          <w:p w14:paraId="5CB42C99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3119" w:type="dxa"/>
          </w:tcPr>
          <w:p w14:paraId="071FDBC7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già costituito con scrittura privata autenticata, come da documentazione / dichiarazione allegata alla domanda; (</w: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vertAlign w:val="superscript"/>
                <w:lang w:eastAsia="it-IT"/>
              </w:rPr>
              <w:endnoteReference w:id="2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)</w:t>
            </w:r>
          </w:p>
        </w:tc>
        <w:tc>
          <w:tcPr>
            <w:tcW w:w="425" w:type="dxa"/>
          </w:tcPr>
          <w:p w14:paraId="6C3F0DDF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3969" w:type="dxa"/>
          </w:tcPr>
          <w:p w14:paraId="4A042723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da costituirsi, come da atto di impegno irrevocabile ai sensi dell’art. 68, comma 1, del decreto legislativo n. 36 del 2023, allegato agli atti / riportato nel seguito; (</w: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vertAlign w:val="superscript"/>
                <w:lang w:eastAsia="it-IT"/>
              </w:rPr>
              <w:endnoteReference w:id="3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)</w:t>
            </w:r>
          </w:p>
        </w:tc>
      </w:tr>
    </w:tbl>
    <w:p w14:paraId="669A7888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F0EF45D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 xml:space="preserve">ai sensi degli articoli 46 e 47 del D.P.R. 28 Dicembre 2000 n° 445 e </w:t>
      </w:r>
      <w:proofErr w:type="spellStart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s.m.i.</w:t>
      </w:r>
      <w:proofErr w:type="spellEnd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, consapevole delle sanzioni penali, nel caso di dichiarazioni non veritiere, di formazione o uso di atti falsi richiamate dall’art. 76 del medesimo D.P.R.;</w:t>
      </w:r>
    </w:p>
    <w:p w14:paraId="0BC1706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20"/>
          <w:szCs w:val="20"/>
          <w:lang w:eastAsia="it-IT"/>
        </w:rPr>
      </w:pPr>
    </w:p>
    <w:p w14:paraId="1701C004" w14:textId="77777777" w:rsidR="00DF7D8E" w:rsidRPr="00DF7D8E" w:rsidRDefault="00DF7D8E" w:rsidP="00DF7D8E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DICHIARA SOTTO LA PROPRIA RESPONSABILITÀ</w:t>
      </w:r>
    </w:p>
    <w:p w14:paraId="39300D7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20"/>
          <w:szCs w:val="20"/>
          <w:lang w:eastAsia="it-IT"/>
        </w:rPr>
      </w:pPr>
    </w:p>
    <w:p w14:paraId="0380F73B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05994EFB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>Letto, compreso ed accettato l’avviso esplorativo per manifestazione d’interesse relativo alla procedura in oggetto.</w:t>
      </w:r>
    </w:p>
    <w:p w14:paraId="65779DAA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38E88296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4AE689AF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Di manifestare interesse ad essere invitato a partecipare alla procedura di affidamento del lavoro selezionato in oggetto;</w:t>
      </w:r>
    </w:p>
    <w:p w14:paraId="093CEC93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014C6965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lastRenderedPageBreak/>
        <w:t>che non sussiste nei confronti della Società/Ditta che rappresenta, alcuna delle condizioni costituenti motivi di esclusione dalle gare per l’affidamento degli appalti di forniture, di cui agli artt. 94 e 95 del D. Lgs. 36/2023;</w:t>
      </w:r>
    </w:p>
    <w:p w14:paraId="6B73FEB0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5BFE8C37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che la Società/Ditta partecipa come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[scegliere l’opzione]</w:t>
      </w:r>
      <w:r w:rsidRPr="00DF7D8E">
        <w:rPr>
          <w:rFonts w:ascii="Verdana" w:eastAsia="Times New Roman" w:hAnsi="Verdana" w:cs="Times New Roman"/>
          <w:bCs/>
          <w:iCs/>
          <w:sz w:val="20"/>
          <w:szCs w:val="20"/>
          <w:lang w:eastAsia="it-IT"/>
        </w:rPr>
        <w:t>:</w:t>
      </w:r>
    </w:p>
    <w:p w14:paraId="4F55FD1C" w14:textId="77777777" w:rsidR="00DF7D8E" w:rsidRPr="00DF7D8E" w:rsidRDefault="00DF7D8E" w:rsidP="00DF7D8E">
      <w:pPr>
        <w:spacing w:after="0" w:line="240" w:lineRule="auto"/>
        <w:ind w:left="708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30DC00ED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impresa singola</w:t>
      </w:r>
    </w:p>
    <w:p w14:paraId="031C5134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raggruppamento temporaneo di imprese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[indicare imprese]</w:t>
      </w:r>
    </w:p>
    <w:p w14:paraId="7063E7D8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1: __________________________________________________)</w:t>
      </w:r>
    </w:p>
    <w:p w14:paraId="43C22CE7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2: __________________________________________________)</w:t>
      </w:r>
    </w:p>
    <w:p w14:paraId="0B4165D3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3: __________________________________________________)</w:t>
      </w:r>
    </w:p>
    <w:p w14:paraId="66EC0333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consorzio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[indicare imprese]</w:t>
      </w:r>
    </w:p>
    <w:p w14:paraId="0743BA89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1: ______________________________________________________)</w:t>
      </w:r>
    </w:p>
    <w:p w14:paraId="4C57C8AD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2: ______________________________________________________)</w:t>
      </w:r>
    </w:p>
    <w:p w14:paraId="5EBA6372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3: ______________________________________________________)</w:t>
      </w:r>
    </w:p>
    <w:p w14:paraId="2F85FB02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______________________________________________________________</w:t>
      </w:r>
    </w:p>
    <w:p w14:paraId="41FB5976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______________________________________________________________</w:t>
      </w:r>
    </w:p>
    <w:p w14:paraId="62A3E69F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44D34B09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bCs/>
          <w:color w:val="FF0000"/>
          <w:sz w:val="20"/>
          <w:szCs w:val="20"/>
          <w:u w:val="single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di aver </w:t>
      </w: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 xml:space="preserve">esaminato la documentazione componente il progetto esecutivo dei lavori, </w:t>
      </w:r>
      <w:r w:rsidRPr="00DF7D8E">
        <w:rPr>
          <w:rFonts w:ascii="Verdana" w:eastAsia="Times New Roman" w:hAnsi="Verdana" w:cs="Verdana"/>
          <w:b/>
          <w:color w:val="FF0000"/>
          <w:sz w:val="20"/>
          <w:szCs w:val="20"/>
          <w:u w:val="single"/>
          <w:lang w:eastAsia="it-IT"/>
        </w:rPr>
        <w:t>allegando alla presente la RELAZIONE TECNICO-ILLUSTRATIVA contenente la documentazione a supporto della candidatura secondo i criteri oggettivi di valutazione di cui all’art. 13 dell’avviso;</w:t>
      </w:r>
    </w:p>
    <w:p w14:paraId="78F279F9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093E4045" w14:textId="55FB0C92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essere iscritto e qualificato presso la piattaforma SINTEL di Aria S.p.A. per la “</w:t>
      </w:r>
      <w:r>
        <w:rPr>
          <w:rFonts w:ascii="Verdana" w:eastAsia="Times New Roman" w:hAnsi="Verdana" w:cs="Verdana"/>
          <w:b/>
          <w:sz w:val="20"/>
          <w:szCs w:val="20"/>
          <w:u w:val="single"/>
          <w:lang w:eastAsia="it-IT"/>
        </w:rPr>
        <w:t>Servizi Comunali spa</w:t>
      </w: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”;</w:t>
      </w:r>
    </w:p>
    <w:p w14:paraId="34343F74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53731B4F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prendere atto che la successiva procedura negoziata sarà svolta tramite la piattaforma SINTEL di Aria S.p.A.;</w:t>
      </w:r>
    </w:p>
    <w:p w14:paraId="01EB7B32" w14:textId="77777777" w:rsidR="00DF7D8E" w:rsidRPr="00DF7D8E" w:rsidRDefault="00DF7D8E" w:rsidP="00DF7D8E">
      <w:pPr>
        <w:spacing w:after="0" w:line="240" w:lineRule="auto"/>
        <w:ind w:left="708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41E1EA4E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 xml:space="preserve"> di RENDERSI DISPONIBILE ad effettuare un SOPRALLUOGO OBBLIGATORIO DEI LUOGHI qualora la propria candidatura fosse selezionata per la successiva fase di gara relativa alla presentazione dell’offerta;</w:t>
      </w:r>
    </w:p>
    <w:p w14:paraId="12E69493" w14:textId="77777777" w:rsidR="00DF7D8E" w:rsidRPr="00DF7D8E" w:rsidRDefault="00DF7D8E" w:rsidP="00DF7D8E">
      <w:pPr>
        <w:spacing w:after="0" w:line="240" w:lineRule="auto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32DE748A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avere idonea attrezzatura e idonei mezzi di trasporto, oltre che personale formato, per eseguire lavori in quota similari a quelli posti a gara;</w:t>
      </w:r>
    </w:p>
    <w:p w14:paraId="1B29A142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271C33A0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lastRenderedPageBreak/>
        <w:t>di essere in possesso delle seguenti qualificazioni:</w:t>
      </w:r>
    </w:p>
    <w:p w14:paraId="7FF54202" w14:textId="77777777" w:rsidR="00DF7D8E" w:rsidRPr="00DF7D8E" w:rsidRDefault="00DF7D8E" w:rsidP="00DF7D8E">
      <w:pPr>
        <w:spacing w:after="0" w:line="240" w:lineRule="auto"/>
        <w:ind w:left="6381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 xml:space="preserve">       [barrare il caso]</w:t>
      </w:r>
    </w:p>
    <w:p w14:paraId="7EF25277" w14:textId="708DD74C" w:rsidR="00DF7D8E" w:rsidRPr="00DF7D8E" w:rsidRDefault="00DF7D8E" w:rsidP="00DF7D8E">
      <w:pPr>
        <w:numPr>
          <w:ilvl w:val="0"/>
          <w:numId w:val="31"/>
        </w:numPr>
        <w:suppressAutoHyphens/>
        <w:autoSpaceDN w:val="0"/>
        <w:spacing w:after="0" w:line="240" w:lineRule="auto"/>
        <w:ind w:left="1418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categoria OG </w:t>
      </w:r>
      <w:r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1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- Classifica ____ 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ab/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attestato SOA 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4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)</w:t>
      </w:r>
    </w:p>
    <w:p w14:paraId="485C86D9" w14:textId="77777777" w:rsidR="00DF7D8E" w:rsidRPr="00DF7D8E" w:rsidRDefault="00DF7D8E" w:rsidP="00DF7D8E">
      <w:pPr>
        <w:suppressAutoHyphens/>
        <w:autoSpaceDN w:val="0"/>
        <w:spacing w:after="0" w:line="240" w:lineRule="auto"/>
        <w:ind w:left="4963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20AE173D" w14:textId="77777777" w:rsidR="00DF7D8E" w:rsidRPr="00DF7D8E" w:rsidRDefault="00DF7D8E" w:rsidP="00DF7D8E">
      <w:pPr>
        <w:suppressAutoHyphens/>
        <w:autoSpaceDN w:val="0"/>
        <w:spacing w:after="0" w:line="240" w:lineRule="auto"/>
        <w:ind w:left="4963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avvalimento con ditta _________________ in possesso di attestato SOA)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 xml:space="preserve"> 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5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</w:p>
    <w:p w14:paraId="51BE41EC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</w:p>
    <w:p w14:paraId="0AF3CE82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sz w:val="20"/>
          <w:szCs w:val="20"/>
          <w:lang w:eastAsia="it-IT"/>
        </w:rPr>
        <w:t>di autorizzare la stazione appaltante al trattamento dei dati personali, ai sensi del Regolamento (UE) 2016/679 del Parlamento Europeo e del Consiglio del 27 aprile 2016, per gli adempimenti relativi alla presente procedura.</w:t>
      </w:r>
    </w:p>
    <w:p w14:paraId="4646078D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 xml:space="preserve"> </w:t>
      </w:r>
    </w:p>
    <w:p w14:paraId="079C7A27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1906DA0D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>Luogo e data</w:t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  <w:t>Nome e cognome del Rappresentante Legale</w:t>
      </w:r>
    </w:p>
    <w:p w14:paraId="36E7DAD2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77C289AB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7D286E1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131443B2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b/>
          <w:i/>
          <w:sz w:val="16"/>
          <w:szCs w:val="16"/>
          <w:lang w:eastAsia="it-IT"/>
        </w:rPr>
        <w:t>Allegati</w:t>
      </w: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:</w:t>
      </w:r>
    </w:p>
    <w:p w14:paraId="0B75C75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Relazione tecnico-illustrativa secondo criteri art. 13 dell’avviso</w:t>
      </w:r>
    </w:p>
    <w:p w14:paraId="406C95D1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eventuale attestati SOA;</w:t>
      </w:r>
    </w:p>
    <w:p w14:paraId="20BC448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Carta di identità.</w:t>
      </w:r>
    </w:p>
    <w:p w14:paraId="719D9B19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465406CB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20956533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1E582BFF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379CA0A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 xml:space="preserve">Documento firmato digitalmente ai sensi del testo Unico D.P.R. 28 dicembre 2000 n° 445 e </w:t>
      </w:r>
      <w:proofErr w:type="spellStart"/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s.m.i.</w:t>
      </w:r>
      <w:proofErr w:type="spellEnd"/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, del D. Lgs. 7 marzo 2005, n° 82 e norme collegate.</w:t>
      </w:r>
    </w:p>
    <w:p w14:paraId="1A852F0D" w14:textId="1E7B03B6" w:rsidR="002F5AE4" w:rsidRPr="00DF7D8E" w:rsidRDefault="002F5AE4" w:rsidP="00DF7D8E"/>
    <w:sectPr w:rsidR="002F5AE4" w:rsidRPr="00DF7D8E" w:rsidSect="004348D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247" w:bottom="1701" w:left="1247" w:header="1531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DB4E98" w14:textId="77777777" w:rsidR="00936BA8" w:rsidRDefault="00936BA8">
      <w:pPr>
        <w:spacing w:after="0" w:line="240" w:lineRule="auto"/>
      </w:pPr>
      <w:r>
        <w:separator/>
      </w:r>
    </w:p>
    <w:p w14:paraId="2262FD47" w14:textId="77777777" w:rsidR="00936BA8" w:rsidRDefault="00936BA8"/>
  </w:endnote>
  <w:endnote w:type="continuationSeparator" w:id="0">
    <w:p w14:paraId="45F3EF94" w14:textId="77777777" w:rsidR="00936BA8" w:rsidRDefault="00936BA8">
      <w:pPr>
        <w:spacing w:after="0" w:line="240" w:lineRule="auto"/>
      </w:pPr>
      <w:r>
        <w:continuationSeparator/>
      </w:r>
    </w:p>
    <w:p w14:paraId="3A3AC7B9" w14:textId="77777777" w:rsidR="00936BA8" w:rsidRDefault="00936BA8"/>
  </w:endnote>
  <w:endnote w:id="1">
    <w:p w14:paraId="0ECB869A" w14:textId="77777777" w:rsidR="00DF7D8E" w:rsidRPr="00530072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  <w:sz w:val="18"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 xml:space="preserve">Completare con le parole </w:t>
      </w:r>
      <w:r w:rsidRPr="00530072">
        <w:rPr>
          <w:rFonts w:ascii="Calibri" w:hAnsi="Calibri" w:cs="Calibri"/>
          <w:sz w:val="18"/>
        </w:rPr>
        <w:t>«Raggruppamento temporaneo»</w:t>
      </w:r>
      <w:r w:rsidRPr="00530072">
        <w:rPr>
          <w:rFonts w:ascii="Calibri" w:hAnsi="Calibri" w:cs="Calibri"/>
          <w:i/>
          <w:sz w:val="18"/>
        </w:rPr>
        <w:t xml:space="preserve"> oppure </w:t>
      </w:r>
      <w:r w:rsidRPr="00530072">
        <w:rPr>
          <w:rFonts w:ascii="Calibri" w:hAnsi="Calibri" w:cs="Calibri"/>
          <w:sz w:val="18"/>
        </w:rPr>
        <w:t>«Consorzio ordinario»</w:t>
      </w:r>
      <w:r w:rsidRPr="00530072">
        <w:rPr>
          <w:rFonts w:ascii="Calibri" w:hAnsi="Calibri" w:cs="Calibri"/>
          <w:i/>
          <w:sz w:val="18"/>
        </w:rPr>
        <w:t>.</w:t>
      </w:r>
    </w:p>
  </w:endnote>
  <w:endnote w:id="2">
    <w:p w14:paraId="30F77F50" w14:textId="77777777" w:rsidR="00DF7D8E" w:rsidRPr="00530072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  <w:sz w:val="18"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>Cancellare la parte che non interessa.</w:t>
      </w:r>
    </w:p>
  </w:endnote>
  <w:endnote w:id="3">
    <w:p w14:paraId="21DBF0D6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>Cancellare la parte che non interessa.</w:t>
      </w:r>
    </w:p>
  </w:endnote>
  <w:endnote w:id="4">
    <w:p w14:paraId="0DB3143E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partecipante</w:t>
      </w:r>
    </w:p>
  </w:endnote>
  <w:endnote w:id="5">
    <w:p w14:paraId="1908AC94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ausiliaria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 Pro">
    <w:panose1 w:val="02040502050405020303"/>
    <w:charset w:val="00"/>
    <w:family w:val="roman"/>
    <w:pitch w:val="variable"/>
    <w:sig w:usb0="800002AF" w:usb1="00000003" w:usb2="00000000" w:usb3="00000000" w:csb0="0000009F" w:csb1="00000000"/>
  </w:font>
  <w:font w:name="Arial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1ABF9" w14:textId="77777777" w:rsidR="00777E1B" w:rsidRDefault="00777E1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AC4FE" w14:textId="1807C203" w:rsidR="00367D9D" w:rsidRDefault="00777E1B" w:rsidP="004306CE">
    <w:pPr>
      <w:pStyle w:val="Pidipagina"/>
      <w:widowControl w:val="0"/>
      <w:ind w:left="0" w:right="0"/>
      <w:jc w:val="left"/>
    </w:pPr>
    <w:bookmarkStart w:id="0" w:name="_Hlk20129956"/>
    <w:r>
      <w:rPr>
        <w:rFonts w:ascii="Calibri" w:hAnsi="Calibri" w:cs="Arial,Bold"/>
        <w:bCs/>
        <w:noProof/>
      </w:rPr>
      <w:drawing>
        <wp:anchor distT="0" distB="0" distL="114300" distR="114300" simplePos="0" relativeHeight="251676672" behindDoc="1" locked="0" layoutInCell="1" allowOverlap="1" wp14:anchorId="760BE543" wp14:editId="7A463F85">
          <wp:simplePos x="0" y="0"/>
          <wp:positionH relativeFrom="margin">
            <wp:posOffset>-359410</wp:posOffset>
          </wp:positionH>
          <wp:positionV relativeFrom="margin">
            <wp:posOffset>8531860</wp:posOffset>
          </wp:positionV>
          <wp:extent cx="610235" cy="654685"/>
          <wp:effectExtent l="0" t="0" r="0" b="0"/>
          <wp:wrapSquare wrapText="bothSides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downloa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235" cy="654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6A17">
      <w:rPr>
        <w:rFonts w:ascii="Calibri" w:hAnsi="Calibri" w:cs="Arial,Bold"/>
        <w:bCs/>
        <w:noProof/>
      </w:rPr>
      <w:drawing>
        <wp:anchor distT="0" distB="0" distL="114300" distR="114300" simplePos="0" relativeHeight="251677696" behindDoc="1" locked="0" layoutInCell="1" allowOverlap="1" wp14:anchorId="78C9169A" wp14:editId="57475F63">
          <wp:simplePos x="0" y="0"/>
          <wp:positionH relativeFrom="margin">
            <wp:posOffset>5622290</wp:posOffset>
          </wp:positionH>
          <wp:positionV relativeFrom="paragraph">
            <wp:posOffset>-400391</wp:posOffset>
          </wp:positionV>
          <wp:extent cx="598170" cy="600075"/>
          <wp:effectExtent l="0" t="0" r="0" b="9525"/>
          <wp:wrapTight wrapText="bothSides">
            <wp:wrapPolygon edited="0">
              <wp:start x="0" y="0"/>
              <wp:lineTo x="0" y="21257"/>
              <wp:lineTo x="20637" y="21257"/>
              <wp:lineTo x="20637" y="0"/>
              <wp:lineTo x="0" y="0"/>
            </wp:wrapPolygon>
          </wp:wrapTight>
          <wp:docPr id="6" name="Immagine 6" descr="Immagine che contiene dispositiv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SO 9001-14001-45001 [Italy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817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74E5">
      <w:rPr>
        <w:rFonts w:ascii="Calibri" w:hAnsi="Calibri" w:cs="Arial,Bold"/>
        <w:bCs/>
        <w:noProof/>
      </w:rPr>
      <mc:AlternateContent>
        <mc:Choice Requires="wps">
          <w:drawing>
            <wp:anchor distT="0" distB="0" distL="114300" distR="114300" simplePos="0" relativeHeight="251669245" behindDoc="0" locked="0" layoutInCell="1" allowOverlap="1" wp14:anchorId="58AEAC7C" wp14:editId="09DDBB1F">
              <wp:simplePos x="0" y="0"/>
              <wp:positionH relativeFrom="margin">
                <wp:align>center</wp:align>
              </wp:positionH>
              <wp:positionV relativeFrom="margin">
                <wp:posOffset>8497532</wp:posOffset>
              </wp:positionV>
              <wp:extent cx="4728845" cy="732790"/>
              <wp:effectExtent l="0" t="0" r="0" b="0"/>
              <wp:wrapSquare wrapText="bothSides"/>
              <wp:docPr id="15" name="Casella di tes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28845" cy="7327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87DE3B" w14:textId="755C3EE2" w:rsidR="007A77F8" w:rsidRPr="003C74E5" w:rsidRDefault="007A77F8" w:rsidP="008B165F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Capitale Sociale  </w:t>
                          </w:r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€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uro </w:t>
                          </w:r>
                          <w:r w:rsidR="008625BA" w:rsidRPr="008625BA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20.105.965,00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=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i.v</w:t>
                          </w:r>
                          <w:proofErr w:type="spellEnd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.</w:t>
                          </w:r>
                        </w:p>
                        <w:p w14:paraId="32B5523B" w14:textId="369AA746" w:rsidR="008B165F" w:rsidRPr="003C74E5" w:rsidRDefault="008B165F" w:rsidP="008B165F">
                          <w:pPr>
                            <w:pStyle w:val="Pidipagina"/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Iscrizione Registro Imprese di BG C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odice Fiscale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e P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artita I.V.A.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02546290160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-  R.E.A. 303200</w:t>
                          </w:r>
                        </w:p>
                        <w:p w14:paraId="69B820F7" w14:textId="3D4523BD" w:rsidR="008B165F" w:rsidRPr="003C74E5" w:rsidRDefault="008B165F" w:rsidP="008B165F">
                          <w:pPr>
                            <w:pStyle w:val="Intestazione"/>
                            <w:tabs>
                              <w:tab w:val="left" w:pos="406"/>
                              <w:tab w:val="left" w:pos="3113"/>
                            </w:tabs>
                            <w:jc w:val="center"/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Sede Legale: 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 xml:space="preserve">24067 Sarnico (BG) </w:t>
                          </w:r>
                          <w:r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>Via Suardo, 14/A</w:t>
                          </w:r>
                        </w:p>
                        <w:p w14:paraId="1E0C69BC" w14:textId="1BE8B5CF" w:rsidR="00D75868" w:rsidRPr="003C74E5" w:rsidRDefault="008B165F" w:rsidP="004306CE">
                          <w:pPr>
                            <w:spacing w:after="0"/>
                            <w:jc w:val="center"/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Sed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i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Operativ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e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: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24060 Chiuduno (BG)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Via del Molino snc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-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20812 Limbiate (MB) 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Via XX</w:t>
                          </w:r>
                          <w:r w:rsidR="00674D2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Aprile, n 69/71</w:t>
                          </w:r>
                        </w:p>
                        <w:p w14:paraId="762AE251" w14:textId="51C25B4B" w:rsidR="008B165F" w:rsidRPr="004306CE" w:rsidRDefault="007A77F8" w:rsidP="004306CE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4"/>
                              <w:szCs w:val="14"/>
                              <w:lang w:val="en-US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Tel.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914122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Fax.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914618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Email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3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info@servizicomunali.it</w:t>
                            </w:r>
                          </w:hyperlink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PEC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4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protocollo@pec.servizicomunali.it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AEAC7C" id="_x0000_t202" coordsize="21600,21600" o:spt="202" path="m,l,21600r21600,l21600,xe">
              <v:stroke joinstyle="miter"/>
              <v:path gradientshapeok="t" o:connecttype="rect"/>
            </v:shapetype>
            <v:shape id="Casella di testo 15" o:spid="_x0000_s1026" type="#_x0000_t202" style="position:absolute;margin-left:0;margin-top:669.1pt;width:372.35pt;height:57.7pt;z-index:25166924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" filled="f" stroked="f" strokeweight=".5pt">
              <v:textbox>
                <w:txbxContent>
                  <w:p w14:paraId="1987DE3B" w14:textId="755C3EE2" w:rsidR="007A77F8" w:rsidRPr="003C74E5" w:rsidRDefault="007A77F8" w:rsidP="008B165F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Capitale Sociale  </w:t>
                    </w:r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€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uro </w:t>
                    </w:r>
                    <w:r w:rsidR="008625BA" w:rsidRPr="008625BA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20.105.965,00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=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proofErr w:type="spellStart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i.v</w:t>
                    </w:r>
                    <w:proofErr w:type="spellEnd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.</w:t>
                    </w:r>
                  </w:p>
                  <w:p w14:paraId="32B5523B" w14:textId="369AA746" w:rsidR="008B165F" w:rsidRPr="003C74E5" w:rsidRDefault="008B165F" w:rsidP="008B165F">
                    <w:pPr>
                      <w:pStyle w:val="Pidipagina"/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Iscrizione Registro Imprese di BG C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odice Fiscale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e P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artita I.V.A.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02546290160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-  R.E.A. 303200</w:t>
                    </w:r>
                  </w:p>
                  <w:p w14:paraId="69B820F7" w14:textId="3D4523BD" w:rsidR="008B165F" w:rsidRPr="003C74E5" w:rsidRDefault="008B165F" w:rsidP="008B165F">
                    <w:pPr>
                      <w:pStyle w:val="Intestazione"/>
                      <w:tabs>
                        <w:tab w:val="left" w:pos="406"/>
                        <w:tab w:val="left" w:pos="3113"/>
                      </w:tabs>
                      <w:jc w:val="center"/>
                      <w:rPr>
                        <w:rFonts w:ascii="Georgia Pro" w:hAnsi="Georgia Pro" w:cs="Arial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Sede Legale: </w:t>
                    </w:r>
                    <w:r w:rsidR="002E5665"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 xml:space="preserve">24067 Sarnico (BG) </w:t>
                    </w:r>
                    <w:r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>Via Suardo, 14/A</w:t>
                    </w:r>
                  </w:p>
                  <w:p w14:paraId="1E0C69BC" w14:textId="1BE8B5CF" w:rsidR="00D75868" w:rsidRPr="003C74E5" w:rsidRDefault="008B165F" w:rsidP="004306CE">
                    <w:pPr>
                      <w:spacing w:after="0"/>
                      <w:jc w:val="center"/>
                      <w:rPr>
                        <w:rFonts w:ascii="Georgia Pro" w:hAnsi="Georgia Pr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Sed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i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Operativ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e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: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24060 Chiuduno (BG)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Via del Molino snc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-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20812 Limbiate (MB) 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Via XX</w:t>
                    </w:r>
                    <w:r w:rsidR="00674D2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Aprile, n 69/71</w:t>
                    </w:r>
                  </w:p>
                  <w:p w14:paraId="762AE251" w14:textId="51C25B4B" w:rsidR="008B165F" w:rsidRPr="004306CE" w:rsidRDefault="007A77F8" w:rsidP="004306CE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4"/>
                        <w:szCs w:val="14"/>
                        <w:lang w:val="en-US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Tel.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914122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Fax.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914618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Email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5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info@servizicomunali.it</w:t>
                      </w:r>
                    </w:hyperlink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PEC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6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protocollo@pec.servizicomunali.it</w:t>
                      </w:r>
                    </w:hyperlink>
                  </w:p>
                </w:txbxContent>
              </v:textbox>
              <w10:wrap type="square" anchorx="margin" anchory="margin"/>
            </v:shape>
          </w:pict>
        </mc:Fallback>
      </mc:AlternateContent>
    </w:r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DC03E" w14:textId="77777777" w:rsidR="00752FC4" w:rsidRDefault="00752FC4" w:rsidP="00752FC4">
    <w:pPr>
      <w:pStyle w:val="Pidipagin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3703E8" w14:textId="77777777" w:rsidR="00936BA8" w:rsidRDefault="00936BA8">
      <w:pPr>
        <w:spacing w:after="0" w:line="240" w:lineRule="auto"/>
      </w:pPr>
      <w:r>
        <w:separator/>
      </w:r>
    </w:p>
    <w:p w14:paraId="0B9DCEE6" w14:textId="77777777" w:rsidR="00936BA8" w:rsidRDefault="00936BA8"/>
  </w:footnote>
  <w:footnote w:type="continuationSeparator" w:id="0">
    <w:p w14:paraId="4F1EEF9A" w14:textId="77777777" w:rsidR="00936BA8" w:rsidRDefault="00936BA8">
      <w:pPr>
        <w:spacing w:after="0" w:line="240" w:lineRule="auto"/>
      </w:pPr>
      <w:r>
        <w:continuationSeparator/>
      </w:r>
    </w:p>
    <w:p w14:paraId="70DAC2F4" w14:textId="77777777" w:rsidR="00936BA8" w:rsidRDefault="00936BA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85001" w14:textId="77777777" w:rsidR="00777E1B" w:rsidRDefault="00777E1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C8E57" w14:textId="079634C5" w:rsidR="001B4EEF" w:rsidRPr="001036D1" w:rsidRDefault="004306CE" w:rsidP="004306CE">
    <w:pPr>
      <w:pStyle w:val="Intestazione"/>
      <w:widowControl w:val="0"/>
      <w:tabs>
        <w:tab w:val="left" w:pos="406"/>
        <w:tab w:val="left" w:pos="3113"/>
      </w:tabs>
      <w:rPr>
        <w:rFonts w:ascii="Georgia Pro" w:hAnsi="Georgia Pro"/>
        <w:sz w:val="16"/>
        <w:szCs w:val="16"/>
      </w:rPr>
    </w:pPr>
    <w:r w:rsidRPr="001036D1"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1295" behindDoc="1" locked="0" layoutInCell="1" allowOverlap="1" wp14:anchorId="712E2271" wp14:editId="0062B817">
          <wp:simplePos x="0" y="0"/>
          <wp:positionH relativeFrom="column">
            <wp:posOffset>-407670</wp:posOffset>
          </wp:positionH>
          <wp:positionV relativeFrom="paragraph">
            <wp:posOffset>-20425</wp:posOffset>
          </wp:positionV>
          <wp:extent cx="1895475" cy="282575"/>
          <wp:effectExtent l="0" t="0" r="9525" b="3175"/>
          <wp:wrapTight wrapText="bothSides">
            <wp:wrapPolygon edited="0">
              <wp:start x="0" y="0"/>
              <wp:lineTo x="0" y="20387"/>
              <wp:lineTo x="21491" y="20387"/>
              <wp:lineTo x="21491" y="0"/>
              <wp:lineTo x="0" y="0"/>
            </wp:wrapPolygon>
          </wp:wrapTight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502" t="51850" r="9661" b="27582"/>
                  <a:stretch/>
                </pic:blipFill>
                <pic:spPr bwMode="auto">
                  <a:xfrm>
                    <a:off x="0" y="0"/>
                    <a:ext cx="1895475" cy="282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4624" behindDoc="1" locked="0" layoutInCell="1" allowOverlap="1" wp14:anchorId="40B8210D" wp14:editId="45B41AA4">
          <wp:simplePos x="0" y="0"/>
          <wp:positionH relativeFrom="column">
            <wp:posOffset>-289665</wp:posOffset>
          </wp:positionH>
          <wp:positionV relativeFrom="paragraph">
            <wp:posOffset>-628315</wp:posOffset>
          </wp:positionV>
          <wp:extent cx="1669415" cy="619125"/>
          <wp:effectExtent l="0" t="0" r="6985" b="9525"/>
          <wp:wrapTight wrapText="bothSides">
            <wp:wrapPolygon edited="0">
              <wp:start x="0" y="0"/>
              <wp:lineTo x="0" y="21268"/>
              <wp:lineTo x="21444" y="21268"/>
              <wp:lineTo x="21444" y="0"/>
              <wp:lineTo x="0" y="0"/>
            </wp:wrapPolygon>
          </wp:wrapTight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logo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5668"/>
                  <a:stretch/>
                </pic:blipFill>
                <pic:spPr bwMode="auto">
                  <a:xfrm>
                    <a:off x="0" y="0"/>
                    <a:ext cx="1669415" cy="619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0DA341" w14:textId="68CF9051" w:rsidR="001B4EEF" w:rsidRDefault="001B4EEF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21BC4" w14:textId="77777777" w:rsidR="00777E1B" w:rsidRDefault="00777E1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FE68786"/>
    <w:lvl w:ilvl="0">
      <w:start w:val="1"/>
      <w:numFmt w:val="decimal"/>
      <w:pStyle w:val="Numeroelenco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5A83996"/>
    <w:lvl w:ilvl="0">
      <w:start w:val="1"/>
      <w:numFmt w:val="decimal"/>
      <w:pStyle w:val="Numeroelenco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772052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25AE874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9C6BA4"/>
    <w:lvl w:ilvl="0">
      <w:start w:val="1"/>
      <w:numFmt w:val="bullet"/>
      <w:pStyle w:val="Puntoelenco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8423114"/>
    <w:lvl w:ilvl="0">
      <w:start w:val="1"/>
      <w:numFmt w:val="bullet"/>
      <w:pStyle w:val="Puntoelenco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C585706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E3A97EA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686F48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2A028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8A228A"/>
    <w:multiLevelType w:val="hybridMultilevel"/>
    <w:tmpl w:val="8B3600EA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942E0E"/>
    <w:multiLevelType w:val="multilevel"/>
    <w:tmpl w:val="F92EF4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4D49C9"/>
    <w:multiLevelType w:val="hybridMultilevel"/>
    <w:tmpl w:val="AD005E80"/>
    <w:lvl w:ilvl="0" w:tplc="0410000F">
      <w:start w:val="1"/>
      <w:numFmt w:val="decimal"/>
      <w:lvlText w:val="%1."/>
      <w:lvlJc w:val="left"/>
      <w:pPr>
        <w:tabs>
          <w:tab w:val="num" w:pos="-3240"/>
        </w:tabs>
        <w:ind w:left="-324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-2520"/>
        </w:tabs>
        <w:ind w:left="-252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-1800"/>
        </w:tabs>
        <w:ind w:left="-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-1080"/>
        </w:tabs>
        <w:ind w:left="-10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-360"/>
        </w:tabs>
        <w:ind w:left="-36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60"/>
        </w:tabs>
        <w:ind w:left="3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1080"/>
        </w:tabs>
        <w:ind w:left="10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1800"/>
        </w:tabs>
        <w:ind w:left="18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2520"/>
        </w:tabs>
        <w:ind w:left="2520" w:hanging="180"/>
      </w:pPr>
    </w:lvl>
  </w:abstractNum>
  <w:abstractNum w:abstractNumId="13" w15:restartNumberingAfterBreak="0">
    <w:nsid w:val="29195A7B"/>
    <w:multiLevelType w:val="hybridMultilevel"/>
    <w:tmpl w:val="9AA8AC04"/>
    <w:lvl w:ilvl="0" w:tplc="65606F7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Calibri" w:hint="default"/>
      </w:rPr>
    </w:lvl>
    <w:lvl w:ilvl="1" w:tplc="41086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Book Antiqua" w:hAnsi="Calibri" w:cs="Book Antiqua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DD23D7"/>
    <w:multiLevelType w:val="hybridMultilevel"/>
    <w:tmpl w:val="0644BD0E"/>
    <w:lvl w:ilvl="0" w:tplc="65606F7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C02397"/>
    <w:multiLevelType w:val="hybridMultilevel"/>
    <w:tmpl w:val="14C407B6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FE233E"/>
    <w:multiLevelType w:val="hybridMultilevel"/>
    <w:tmpl w:val="873A2B72"/>
    <w:lvl w:ilvl="0" w:tplc="86A83AC8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C06659"/>
    <w:multiLevelType w:val="hybridMultilevel"/>
    <w:tmpl w:val="62B66436"/>
    <w:lvl w:ilvl="0" w:tplc="86A83AC8">
      <w:start w:val="9"/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77672F5"/>
    <w:multiLevelType w:val="hybridMultilevel"/>
    <w:tmpl w:val="D37A83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6A6BC3"/>
    <w:multiLevelType w:val="hybridMultilevel"/>
    <w:tmpl w:val="EBF0DBE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45333C"/>
    <w:multiLevelType w:val="hybridMultilevel"/>
    <w:tmpl w:val="0628AC3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F40283"/>
    <w:multiLevelType w:val="hybridMultilevel"/>
    <w:tmpl w:val="0B74A186"/>
    <w:lvl w:ilvl="0" w:tplc="65606F7E">
      <w:start w:val="1"/>
      <w:numFmt w:val="bullet"/>
      <w:lvlText w:val="-"/>
      <w:lvlJc w:val="left"/>
      <w:pPr>
        <w:ind w:left="1074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2" w15:restartNumberingAfterBreak="0">
    <w:nsid w:val="41FE7F1C"/>
    <w:multiLevelType w:val="hybridMultilevel"/>
    <w:tmpl w:val="5BD69872"/>
    <w:lvl w:ilvl="0" w:tplc="DB4EBEB8">
      <w:start w:val="1"/>
      <w:numFmt w:val="decimal"/>
      <w:lvlText w:val="%1."/>
      <w:lvlJc w:val="left"/>
      <w:pPr>
        <w:ind w:left="720" w:hanging="360"/>
      </w:pPr>
      <w:rPr>
        <w:b w:val="0"/>
        <w:bCs w:val="0"/>
        <w:i w:val="0"/>
        <w:iCs w:val="0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F34ABA"/>
    <w:multiLevelType w:val="hybridMultilevel"/>
    <w:tmpl w:val="0584D35E"/>
    <w:lvl w:ilvl="0" w:tplc="B35E8BC0">
      <w:start w:val="1"/>
      <w:numFmt w:val="bullet"/>
      <w:lvlText w:val="o"/>
      <w:lvlJc w:val="left"/>
      <w:pPr>
        <w:ind w:left="144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91316A0"/>
    <w:multiLevelType w:val="hybridMultilevel"/>
    <w:tmpl w:val="9B489398"/>
    <w:lvl w:ilvl="0" w:tplc="831C6498">
      <w:numFmt w:val="bullet"/>
      <w:lvlText w:val="-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DCB366D"/>
    <w:multiLevelType w:val="hybridMultilevel"/>
    <w:tmpl w:val="934EC0FE"/>
    <w:lvl w:ilvl="0" w:tplc="91C0F7F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8F7783"/>
    <w:multiLevelType w:val="hybridMultilevel"/>
    <w:tmpl w:val="3D0C77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C513C"/>
    <w:multiLevelType w:val="multilevel"/>
    <w:tmpl w:val="4DE2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997B4C"/>
    <w:multiLevelType w:val="hybridMultilevel"/>
    <w:tmpl w:val="EAD23472"/>
    <w:lvl w:ilvl="0" w:tplc="63622F0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4717C1"/>
    <w:multiLevelType w:val="hybridMultilevel"/>
    <w:tmpl w:val="23387E08"/>
    <w:lvl w:ilvl="0" w:tplc="CF6E4966">
      <w:start w:val="10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4C21EC"/>
    <w:multiLevelType w:val="multilevel"/>
    <w:tmpl w:val="45CAD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E82287D"/>
    <w:multiLevelType w:val="hybridMultilevel"/>
    <w:tmpl w:val="F2F09BF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1669550">
    <w:abstractNumId w:val="9"/>
  </w:num>
  <w:num w:numId="2" w16cid:durableId="1333875015">
    <w:abstractNumId w:val="7"/>
  </w:num>
  <w:num w:numId="3" w16cid:durableId="2023193079">
    <w:abstractNumId w:val="6"/>
  </w:num>
  <w:num w:numId="4" w16cid:durableId="1791123713">
    <w:abstractNumId w:val="5"/>
  </w:num>
  <w:num w:numId="5" w16cid:durableId="786196514">
    <w:abstractNumId w:val="4"/>
  </w:num>
  <w:num w:numId="6" w16cid:durableId="1201673442">
    <w:abstractNumId w:val="8"/>
  </w:num>
  <w:num w:numId="7" w16cid:durableId="1307659684">
    <w:abstractNumId w:val="3"/>
  </w:num>
  <w:num w:numId="8" w16cid:durableId="879978186">
    <w:abstractNumId w:val="2"/>
  </w:num>
  <w:num w:numId="9" w16cid:durableId="859051651">
    <w:abstractNumId w:val="1"/>
  </w:num>
  <w:num w:numId="10" w16cid:durableId="225843008">
    <w:abstractNumId w:val="0"/>
  </w:num>
  <w:num w:numId="11" w16cid:durableId="971982053">
    <w:abstractNumId w:val="2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 w16cid:durableId="1073241839">
    <w:abstractNumId w:val="3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 w16cid:durableId="320306129">
    <w:abstractNumId w:val="26"/>
  </w:num>
  <w:num w:numId="14" w16cid:durableId="2138065104">
    <w:abstractNumId w:val="16"/>
  </w:num>
  <w:num w:numId="15" w16cid:durableId="701638826">
    <w:abstractNumId w:val="22"/>
  </w:num>
  <w:num w:numId="16" w16cid:durableId="1224215934">
    <w:abstractNumId w:val="21"/>
  </w:num>
  <w:num w:numId="17" w16cid:durableId="1579050940">
    <w:abstractNumId w:val="18"/>
  </w:num>
  <w:num w:numId="18" w16cid:durableId="243078655">
    <w:abstractNumId w:val="17"/>
  </w:num>
  <w:num w:numId="19" w16cid:durableId="1342271159">
    <w:abstractNumId w:val="20"/>
  </w:num>
  <w:num w:numId="20" w16cid:durableId="1697463322">
    <w:abstractNumId w:val="15"/>
  </w:num>
  <w:num w:numId="21" w16cid:durableId="1295989021">
    <w:abstractNumId w:val="10"/>
  </w:num>
  <w:num w:numId="22" w16cid:durableId="334765647">
    <w:abstractNumId w:val="19"/>
  </w:num>
  <w:num w:numId="23" w16cid:durableId="958217294">
    <w:abstractNumId w:val="13"/>
  </w:num>
  <w:num w:numId="24" w16cid:durableId="1562397794">
    <w:abstractNumId w:val="14"/>
  </w:num>
  <w:num w:numId="25" w16cid:durableId="641154617">
    <w:abstractNumId w:val="12"/>
  </w:num>
  <w:num w:numId="26" w16cid:durableId="877935619">
    <w:abstractNumId w:val="24"/>
  </w:num>
  <w:num w:numId="27" w16cid:durableId="1791315657">
    <w:abstractNumId w:val="11"/>
  </w:num>
  <w:num w:numId="28" w16cid:durableId="2060548045">
    <w:abstractNumId w:val="25"/>
  </w:num>
  <w:num w:numId="29" w16cid:durableId="1015158471">
    <w:abstractNumId w:val="31"/>
  </w:num>
  <w:num w:numId="30" w16cid:durableId="1224951987">
    <w:abstractNumId w:val="28"/>
  </w:num>
  <w:num w:numId="31" w16cid:durableId="976107712">
    <w:abstractNumId w:val="29"/>
  </w:num>
  <w:num w:numId="32" w16cid:durableId="169183632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ocumentProtection w:edit="readOnly" w:enforcement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54A"/>
    <w:rsid w:val="000042E0"/>
    <w:rsid w:val="00007CD2"/>
    <w:rsid w:val="00010D82"/>
    <w:rsid w:val="000115CE"/>
    <w:rsid w:val="00011700"/>
    <w:rsid w:val="00011F0D"/>
    <w:rsid w:val="00013F9E"/>
    <w:rsid w:val="00080402"/>
    <w:rsid w:val="000828F4"/>
    <w:rsid w:val="00090111"/>
    <w:rsid w:val="00092332"/>
    <w:rsid w:val="000947D1"/>
    <w:rsid w:val="000A52D9"/>
    <w:rsid w:val="000C5246"/>
    <w:rsid w:val="000E00C1"/>
    <w:rsid w:val="000E12F5"/>
    <w:rsid w:val="000F51EC"/>
    <w:rsid w:val="000F7122"/>
    <w:rsid w:val="001036D1"/>
    <w:rsid w:val="00117A69"/>
    <w:rsid w:val="00132B43"/>
    <w:rsid w:val="00136163"/>
    <w:rsid w:val="0014201C"/>
    <w:rsid w:val="00192FE5"/>
    <w:rsid w:val="001B4EEF"/>
    <w:rsid w:val="001B689C"/>
    <w:rsid w:val="001C5CF7"/>
    <w:rsid w:val="001D04DB"/>
    <w:rsid w:val="001D116B"/>
    <w:rsid w:val="001D66F3"/>
    <w:rsid w:val="001D6745"/>
    <w:rsid w:val="001D7782"/>
    <w:rsid w:val="00200635"/>
    <w:rsid w:val="002357D2"/>
    <w:rsid w:val="00254E0D"/>
    <w:rsid w:val="00256775"/>
    <w:rsid w:val="00277A98"/>
    <w:rsid w:val="0029124E"/>
    <w:rsid w:val="002B6991"/>
    <w:rsid w:val="002D38F4"/>
    <w:rsid w:val="002D3B51"/>
    <w:rsid w:val="002D3F26"/>
    <w:rsid w:val="002E5665"/>
    <w:rsid w:val="002F5AE4"/>
    <w:rsid w:val="0030310E"/>
    <w:rsid w:val="0031342B"/>
    <w:rsid w:val="00315D1D"/>
    <w:rsid w:val="00335E92"/>
    <w:rsid w:val="00342786"/>
    <w:rsid w:val="00351D97"/>
    <w:rsid w:val="00351FE3"/>
    <w:rsid w:val="003557F9"/>
    <w:rsid w:val="00357505"/>
    <w:rsid w:val="00367789"/>
    <w:rsid w:val="00367D9D"/>
    <w:rsid w:val="0038000D"/>
    <w:rsid w:val="00380694"/>
    <w:rsid w:val="00385ACF"/>
    <w:rsid w:val="003944FD"/>
    <w:rsid w:val="003B446B"/>
    <w:rsid w:val="003C74E5"/>
    <w:rsid w:val="003D01CE"/>
    <w:rsid w:val="003D7DFE"/>
    <w:rsid w:val="003E1C6C"/>
    <w:rsid w:val="003E419F"/>
    <w:rsid w:val="003E6A96"/>
    <w:rsid w:val="004001ED"/>
    <w:rsid w:val="0040110C"/>
    <w:rsid w:val="004306CE"/>
    <w:rsid w:val="004348D2"/>
    <w:rsid w:val="00442C94"/>
    <w:rsid w:val="00450109"/>
    <w:rsid w:val="00477474"/>
    <w:rsid w:val="00480B7F"/>
    <w:rsid w:val="004A062F"/>
    <w:rsid w:val="004A1893"/>
    <w:rsid w:val="004B1213"/>
    <w:rsid w:val="004C4A44"/>
    <w:rsid w:val="004D5220"/>
    <w:rsid w:val="005125BB"/>
    <w:rsid w:val="005264AB"/>
    <w:rsid w:val="00537F9C"/>
    <w:rsid w:val="00542F70"/>
    <w:rsid w:val="0057054A"/>
    <w:rsid w:val="00572222"/>
    <w:rsid w:val="0057238E"/>
    <w:rsid w:val="005A002C"/>
    <w:rsid w:val="005A0B91"/>
    <w:rsid w:val="005A2DE3"/>
    <w:rsid w:val="005A384F"/>
    <w:rsid w:val="005A4730"/>
    <w:rsid w:val="005B056A"/>
    <w:rsid w:val="005B0A6A"/>
    <w:rsid w:val="005B4D24"/>
    <w:rsid w:val="005C2418"/>
    <w:rsid w:val="005D3DA6"/>
    <w:rsid w:val="005D4F00"/>
    <w:rsid w:val="006047B5"/>
    <w:rsid w:val="006573A2"/>
    <w:rsid w:val="0066511C"/>
    <w:rsid w:val="0066536E"/>
    <w:rsid w:val="00667608"/>
    <w:rsid w:val="00673EB2"/>
    <w:rsid w:val="00674D25"/>
    <w:rsid w:val="006C1509"/>
    <w:rsid w:val="0070044C"/>
    <w:rsid w:val="00704900"/>
    <w:rsid w:val="0071163F"/>
    <w:rsid w:val="007208DE"/>
    <w:rsid w:val="00731BE4"/>
    <w:rsid w:val="0073213A"/>
    <w:rsid w:val="00737FB7"/>
    <w:rsid w:val="00744EA9"/>
    <w:rsid w:val="00751BAA"/>
    <w:rsid w:val="00752FC4"/>
    <w:rsid w:val="00757E9C"/>
    <w:rsid w:val="0077257C"/>
    <w:rsid w:val="00777E1B"/>
    <w:rsid w:val="007A28B7"/>
    <w:rsid w:val="007A544C"/>
    <w:rsid w:val="007A77F8"/>
    <w:rsid w:val="007B4C91"/>
    <w:rsid w:val="007D70F7"/>
    <w:rsid w:val="00803C50"/>
    <w:rsid w:val="00807B4B"/>
    <w:rsid w:val="00830C5F"/>
    <w:rsid w:val="00834A33"/>
    <w:rsid w:val="00844805"/>
    <w:rsid w:val="008625BA"/>
    <w:rsid w:val="00875D67"/>
    <w:rsid w:val="00896EE1"/>
    <w:rsid w:val="008A47C7"/>
    <w:rsid w:val="008B165F"/>
    <w:rsid w:val="008B3C05"/>
    <w:rsid w:val="008C1482"/>
    <w:rsid w:val="008D0AA7"/>
    <w:rsid w:val="008E3D5F"/>
    <w:rsid w:val="00906D81"/>
    <w:rsid w:val="00912A0A"/>
    <w:rsid w:val="00913F28"/>
    <w:rsid w:val="00936BA8"/>
    <w:rsid w:val="009468D3"/>
    <w:rsid w:val="00946CA9"/>
    <w:rsid w:val="009627DE"/>
    <w:rsid w:val="00973741"/>
    <w:rsid w:val="00976886"/>
    <w:rsid w:val="009A2355"/>
    <w:rsid w:val="009A2A6E"/>
    <w:rsid w:val="009C1B31"/>
    <w:rsid w:val="009C7A8B"/>
    <w:rsid w:val="009D22FB"/>
    <w:rsid w:val="009E1619"/>
    <w:rsid w:val="00A00314"/>
    <w:rsid w:val="00A153D6"/>
    <w:rsid w:val="00A17117"/>
    <w:rsid w:val="00A218E0"/>
    <w:rsid w:val="00A4463E"/>
    <w:rsid w:val="00A678AB"/>
    <w:rsid w:val="00A7016A"/>
    <w:rsid w:val="00A763AE"/>
    <w:rsid w:val="00A80980"/>
    <w:rsid w:val="00A9243F"/>
    <w:rsid w:val="00A94C6B"/>
    <w:rsid w:val="00A951DB"/>
    <w:rsid w:val="00A96D29"/>
    <w:rsid w:val="00AB246F"/>
    <w:rsid w:val="00AD29EB"/>
    <w:rsid w:val="00AF2A5D"/>
    <w:rsid w:val="00B5096B"/>
    <w:rsid w:val="00B60E77"/>
    <w:rsid w:val="00B62FDF"/>
    <w:rsid w:val="00B63133"/>
    <w:rsid w:val="00B66A7B"/>
    <w:rsid w:val="00B73487"/>
    <w:rsid w:val="00B82AE1"/>
    <w:rsid w:val="00BC0F0A"/>
    <w:rsid w:val="00BC2C56"/>
    <w:rsid w:val="00BE0CDB"/>
    <w:rsid w:val="00BE272C"/>
    <w:rsid w:val="00BF395F"/>
    <w:rsid w:val="00C11980"/>
    <w:rsid w:val="00C11E71"/>
    <w:rsid w:val="00C23C68"/>
    <w:rsid w:val="00C40B3F"/>
    <w:rsid w:val="00C50054"/>
    <w:rsid w:val="00C855A0"/>
    <w:rsid w:val="00CA7170"/>
    <w:rsid w:val="00CB0809"/>
    <w:rsid w:val="00CC1CCA"/>
    <w:rsid w:val="00CC2F8C"/>
    <w:rsid w:val="00CD3BED"/>
    <w:rsid w:val="00CD49BA"/>
    <w:rsid w:val="00CE38B9"/>
    <w:rsid w:val="00CF4773"/>
    <w:rsid w:val="00D04123"/>
    <w:rsid w:val="00D06525"/>
    <w:rsid w:val="00D13306"/>
    <w:rsid w:val="00D149F1"/>
    <w:rsid w:val="00D2278A"/>
    <w:rsid w:val="00D36106"/>
    <w:rsid w:val="00D36FBE"/>
    <w:rsid w:val="00D4086A"/>
    <w:rsid w:val="00D75868"/>
    <w:rsid w:val="00DC04C8"/>
    <w:rsid w:val="00DC09C3"/>
    <w:rsid w:val="00DC7840"/>
    <w:rsid w:val="00DD2B18"/>
    <w:rsid w:val="00DF7D8E"/>
    <w:rsid w:val="00E05910"/>
    <w:rsid w:val="00E1696B"/>
    <w:rsid w:val="00E318CC"/>
    <w:rsid w:val="00E367C2"/>
    <w:rsid w:val="00E37173"/>
    <w:rsid w:val="00E55670"/>
    <w:rsid w:val="00E60BF3"/>
    <w:rsid w:val="00E6126F"/>
    <w:rsid w:val="00E667ED"/>
    <w:rsid w:val="00EB64EC"/>
    <w:rsid w:val="00EB6A17"/>
    <w:rsid w:val="00F53382"/>
    <w:rsid w:val="00F54644"/>
    <w:rsid w:val="00F60EA8"/>
    <w:rsid w:val="00F71D73"/>
    <w:rsid w:val="00F763B1"/>
    <w:rsid w:val="00FA402E"/>
    <w:rsid w:val="00FB49C2"/>
    <w:rsid w:val="00FE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C385A2"/>
  <w15:chartTrackingRefBased/>
  <w15:docId w15:val="{D8F1A2AE-0344-446F-BB99-489FDABFC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12832" w:themeColor="text2" w:themeShade="BF"/>
        <w:sz w:val="22"/>
        <w:szCs w:val="22"/>
        <w:lang w:val="it-IT" w:eastAsia="en-US" w:bidi="ar-SA"/>
      </w:rPr>
    </w:rPrDefault>
    <w:pPrDefault>
      <w:pPr>
        <w:spacing w:after="3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 w:qFormat="1"/>
    <w:lsdException w:name="Signature" w:semiHidden="1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9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55670"/>
    <w:rPr>
      <w:color w:val="auto"/>
    </w:rPr>
  </w:style>
  <w:style w:type="paragraph" w:styleId="Titolo1">
    <w:name w:val="heading 1"/>
    <w:basedOn w:val="Normale"/>
    <w:next w:val="Normale"/>
    <w:link w:val="Titolo1Carattere"/>
    <w:uiPriority w:val="9"/>
    <w:semiHidden/>
    <w:rsid w:val="000F51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semiHidden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7222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63780B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7222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95B51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7222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95B51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7222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63780B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7222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63780B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7222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7222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rsid w:val="00B63133"/>
    <w:pPr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54E0D"/>
    <w:rPr>
      <w:color w:val="auto"/>
    </w:rPr>
  </w:style>
  <w:style w:type="paragraph" w:styleId="Pidipagina">
    <w:name w:val="footer"/>
    <w:basedOn w:val="Normale"/>
    <w:link w:val="PidipaginaCarattere"/>
    <w:uiPriority w:val="99"/>
    <w:rsid w:val="00BC0F0A"/>
    <w:pPr>
      <w:spacing w:after="0" w:line="240" w:lineRule="auto"/>
      <w:ind w:left="-720" w:right="-720"/>
      <w:jc w:val="center"/>
    </w:pPr>
    <w:rPr>
      <w:rFonts w:asciiTheme="majorHAnsi" w:hAnsiTheme="majorHAnsi"/>
      <w:color w:val="4E6504" w:themeColor="accent2" w:themeShade="8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54E0D"/>
    <w:rPr>
      <w:rFonts w:asciiTheme="majorHAnsi" w:hAnsiTheme="majorHAnsi"/>
      <w:color w:val="4E6504" w:themeColor="accent2" w:themeShade="80"/>
    </w:rPr>
  </w:style>
  <w:style w:type="character" w:styleId="Testosegnaposto">
    <w:name w:val="Placeholder Text"/>
    <w:basedOn w:val="Carpredefinitoparagrafo"/>
    <w:uiPriority w:val="99"/>
    <w:semiHidden/>
    <w:rsid w:val="00912A0A"/>
    <w:rPr>
      <w:color w:val="033B32" w:themeColor="accent5" w:themeShade="BF"/>
      <w:sz w:val="22"/>
    </w:rPr>
  </w:style>
  <w:style w:type="paragraph" w:customStyle="1" w:styleId="Informazionidicontatto">
    <w:name w:val="Informazioni di contatto"/>
    <w:basedOn w:val="Normale"/>
    <w:uiPriority w:val="3"/>
    <w:qFormat/>
    <w:rsid w:val="00CB0809"/>
    <w:pPr>
      <w:spacing w:after="0"/>
      <w:jc w:val="right"/>
    </w:pPr>
    <w:rPr>
      <w:szCs w:val="18"/>
    </w:rPr>
  </w:style>
  <w:style w:type="paragraph" w:styleId="Data">
    <w:name w:val="Date"/>
    <w:basedOn w:val="Normale"/>
    <w:next w:val="Formuladiapertura"/>
    <w:link w:val="DataCarattere"/>
    <w:uiPriority w:val="4"/>
    <w:unhideWhenUsed/>
    <w:qFormat/>
    <w:pPr>
      <w:spacing w:before="720" w:after="960"/>
    </w:pPr>
  </w:style>
  <w:style w:type="character" w:customStyle="1" w:styleId="DataCarattere">
    <w:name w:val="Data Carattere"/>
    <w:basedOn w:val="Carpredefinitoparagrafo"/>
    <w:link w:val="Data"/>
    <w:uiPriority w:val="4"/>
    <w:rsid w:val="00752FC4"/>
  </w:style>
  <w:style w:type="paragraph" w:styleId="Formuladichiusura">
    <w:name w:val="Closing"/>
    <w:basedOn w:val="Normale"/>
    <w:next w:val="Firma"/>
    <w:link w:val="FormuladichiusuraCarattere"/>
    <w:uiPriority w:val="6"/>
    <w:unhideWhenUsed/>
    <w:qFormat/>
    <w:rsid w:val="00254E0D"/>
    <w:pPr>
      <w:spacing w:after="960" w:line="240" w:lineRule="auto"/>
    </w:pPr>
  </w:style>
  <w:style w:type="character" w:customStyle="1" w:styleId="FormuladichiusuraCarattere">
    <w:name w:val="Formula di chiusura Carattere"/>
    <w:basedOn w:val="Carpredefinitoparagrafo"/>
    <w:link w:val="Formuladichiusura"/>
    <w:uiPriority w:val="6"/>
    <w:rsid w:val="00254E0D"/>
    <w:rPr>
      <w:color w:val="auto"/>
    </w:rPr>
  </w:style>
  <w:style w:type="character" w:customStyle="1" w:styleId="Titolo1Carattere">
    <w:name w:val="Titolo 1 Carattere"/>
    <w:basedOn w:val="Carpredefinitoparagrafo"/>
    <w:link w:val="Titolo1"/>
    <w:uiPriority w:val="9"/>
    <w:semiHidden/>
    <w:rsid w:val="00254E0D"/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54E0D"/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table" w:styleId="Grigliatabella">
    <w:name w:val="Table Grid"/>
    <w:basedOn w:val="Tabellanormale"/>
    <w:uiPriority w:val="59"/>
    <w:rsid w:val="005125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72222"/>
    <w:rPr>
      <w:rFonts w:ascii="Segoe UI" w:hAnsi="Segoe UI" w:cs="Segoe UI"/>
      <w:kern w:val="16"/>
      <w:sz w:val="22"/>
      <w:szCs w:val="18"/>
      <w14:ligatures w14:val="standardContextual"/>
      <w14:numForm w14:val="oldStyle"/>
      <w14:numSpacing w14:val="proportional"/>
      <w14:cntxtAlts/>
    </w:rPr>
  </w:style>
  <w:style w:type="paragraph" w:styleId="Bibliografia">
    <w:name w:val="Bibliography"/>
    <w:basedOn w:val="Normale"/>
    <w:next w:val="Normale"/>
    <w:uiPriority w:val="37"/>
    <w:semiHidden/>
    <w:unhideWhenUsed/>
    <w:rsid w:val="00572222"/>
  </w:style>
  <w:style w:type="paragraph" w:styleId="Testodelblocco">
    <w:name w:val="Block Text"/>
    <w:basedOn w:val="Normale"/>
    <w:uiPriority w:val="99"/>
    <w:semiHidden/>
    <w:unhideWhenUsed/>
    <w:rsid w:val="000F51EC"/>
    <w:pPr>
      <w:pBdr>
        <w:top w:val="single" w:sz="2" w:space="10" w:color="C3EA1F" w:themeColor="accent1" w:frame="1"/>
        <w:left w:val="single" w:sz="2" w:space="10" w:color="C3EA1F" w:themeColor="accent1" w:frame="1"/>
        <w:bottom w:val="single" w:sz="2" w:space="10" w:color="C3EA1F" w:themeColor="accent1" w:frame="1"/>
        <w:right w:val="single" w:sz="2" w:space="10" w:color="C3EA1F" w:themeColor="accent1" w:frame="1"/>
      </w:pBdr>
      <w:ind w:left="1152" w:right="1152"/>
    </w:pPr>
    <w:rPr>
      <w:rFonts w:eastAsiaTheme="minorEastAsia"/>
      <w:i/>
      <w:iCs/>
      <w:color w:val="95B511" w:themeColor="accent1" w:themeShade="BF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572222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572222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572222"/>
    <w:pPr>
      <w:spacing w:after="120"/>
    </w:pPr>
    <w:rPr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572222"/>
    <w:pPr>
      <w:spacing w:after="120"/>
      <w:ind w:left="360"/>
    </w:pPr>
  </w:style>
  <w:style w:type="character" w:customStyle="1" w:styleId="RientrocorpodeltestoCarattere">
    <w:name w:val="Rientro corpo del testo Carattere"/>
    <w:basedOn w:val="Carpredefinitoparagrafo"/>
    <w:link w:val="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572222"/>
    <w:pPr>
      <w:spacing w:after="120" w:line="480" w:lineRule="auto"/>
      <w:ind w:left="360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572222"/>
    <w:pPr>
      <w:spacing w:after="120"/>
      <w:ind w:left="360"/>
    </w:pPr>
    <w:rPr>
      <w:szCs w:val="16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character" w:styleId="Titolodellibro">
    <w:name w:val="Book Title"/>
    <w:basedOn w:val="Carpredefinitoparagrafo"/>
    <w:uiPriority w:val="33"/>
    <w:semiHidden/>
    <w:qFormat/>
    <w:rsid w:val="00572222"/>
    <w:rPr>
      <w:b/>
      <w:bCs/>
      <w:i/>
      <w:iCs/>
      <w:spacing w:val="5"/>
      <w:sz w:val="2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572222"/>
    <w:pPr>
      <w:spacing w:after="200" w:line="240" w:lineRule="auto"/>
    </w:pPr>
    <w:rPr>
      <w:i/>
      <w:iCs/>
      <w:color w:val="2C3644" w:themeColor="text2"/>
      <w:szCs w:val="18"/>
    </w:rPr>
  </w:style>
  <w:style w:type="table" w:styleId="Grigliaacolori">
    <w:name w:val="Colorful Grid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acolori-Colore1">
    <w:name w:val="Colorful Grid Accent 1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</w:rPr>
      <w:tblPr/>
      <w:tcPr>
        <w:shd w:val="clear" w:color="auto" w:fill="E7F6A5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7F6A5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acolori-Colore2">
    <w:name w:val="Colorful Grid Accent 2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</w:rPr>
      <w:tblPr/>
      <w:tcPr>
        <w:shd w:val="clear" w:color="auto" w:fill="E0FA8B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FA8B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acolori-Colore3">
    <w:name w:val="Colorful Grid Accent 3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</w:rPr>
      <w:tblPr/>
      <w:tcPr>
        <w:shd w:val="clear" w:color="auto" w:fill="86F3E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6F3E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acolori-Colore4">
    <w:name w:val="Colorful Grid Accent 4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</w:rPr>
      <w:tblPr/>
      <w:tcPr>
        <w:shd w:val="clear" w:color="auto" w:fill="95F2E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F2E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acolori-Colore5">
    <w:name w:val="Colorful Grid Accent 5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</w:rPr>
      <w:tblPr/>
      <w:tcPr>
        <w:shd w:val="clear" w:color="auto" w:fill="5CF6DF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CF6DF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acolori-Colore6">
    <w:name w:val="Colorful Grid Accent 6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</w:rPr>
      <w:tblPr/>
      <w:tcPr>
        <w:shd w:val="clear" w:color="auto" w:fill="9EACC0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EACC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Elencoacolori">
    <w:name w:val="Colorful List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Elencoacolori-Colore1">
    <w:name w:val="Colorful List Accent 1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9FDE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Elencoacolori-Colore2">
    <w:name w:val="Colorful List Accent 2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FEE2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Elencoacolori-Colore3">
    <w:name w:val="Colorful List Accent 3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1FCF8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29982" w:themeFill="accent4" w:themeFillShade="CC"/>
      </w:tcPr>
    </w:tblStylePr>
    <w:tblStylePr w:type="lastRow">
      <w:rPr>
        <w:b/>
        <w:bCs/>
        <w:color w:val="1299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Elencoacolori-Colore4">
    <w:name w:val="Colorful List Accent 4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CF8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8371" w:themeFill="accent3" w:themeFillShade="CC"/>
      </w:tcPr>
    </w:tblStylePr>
    <w:tblStylePr w:type="lastRow">
      <w:rPr>
        <w:b/>
        <w:bCs/>
        <w:color w:val="0C837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Elencoacolori-Colore5">
    <w:name w:val="Colorful List Accent 5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7FD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32B36" w:themeFill="accent6" w:themeFillShade="CC"/>
      </w:tcPr>
    </w:tblStylePr>
    <w:tblStylePr w:type="lastRow">
      <w:rPr>
        <w:b/>
        <w:bCs/>
        <w:color w:val="232B3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Elencoacolori-Colore6">
    <w:name w:val="Colorful List Accent 6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7EAEF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33F36" w:themeFill="accent5" w:themeFillShade="CC"/>
      </w:tcPr>
    </w:tblStylePr>
    <w:tblStylePr w:type="lastRow">
      <w:rPr>
        <w:b/>
        <w:bCs/>
        <w:color w:val="033F3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Sfondoacolori">
    <w:name w:val="Colorful Shading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1">
    <w:name w:val="Colorful Shading Accent 1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DE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8910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8910D" w:themeColor="accent1" w:themeShade="99"/>
          <w:insideV w:val="nil"/>
        </w:tcBorders>
        <w:shd w:val="clear" w:color="auto" w:fill="78910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910D" w:themeFill="accent1" w:themeFillShade="99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1F48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2">
    <w:name w:val="Colorful Shading Accent 2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EE2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D790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D7904" w:themeColor="accent2" w:themeShade="99"/>
          <w:insideV w:val="nil"/>
        </w:tcBorders>
        <w:shd w:val="clear" w:color="auto" w:fill="5D790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D7904" w:themeFill="accent2" w:themeFillShade="99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D8F96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3">
    <w:name w:val="Colorful Shading Accent 3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7C0A3" w:themeColor="accent4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C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625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6255" w:themeColor="accent3" w:themeShade="99"/>
          <w:insideV w:val="nil"/>
        </w:tcBorders>
        <w:shd w:val="clear" w:color="auto" w:fill="09625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6255" w:themeFill="accent3" w:themeFillShade="99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Sfondoacolori-Colore4">
    <w:name w:val="Colorful Shading Accent 4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0A48E" w:themeColor="accent3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CF8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D7361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D7361" w:themeColor="accent4" w:themeShade="99"/>
          <w:insideV w:val="nil"/>
        </w:tcBorders>
        <w:shd w:val="clear" w:color="auto" w:fill="0D7361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7361" w:themeFill="accent4" w:themeFillShade="99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7BEFDB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5">
    <w:name w:val="Colorful Shading Accent 5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C3644" w:themeColor="accent6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FD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22F2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22F28" w:themeColor="accent5" w:themeShade="99"/>
          <w:insideV w:val="nil"/>
        </w:tcBorders>
        <w:shd w:val="clear" w:color="auto" w:fill="022F2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2F28" w:themeFill="accent5" w:themeFillShade="99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34F4D8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6">
    <w:name w:val="Colorful Shading Accent 6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44F44" w:themeColor="accent5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AEF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202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2028" w:themeColor="accent6" w:themeShade="99"/>
          <w:insideV w:val="nil"/>
        </w:tcBorders>
        <w:shd w:val="clear" w:color="auto" w:fill="1A202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2028" w:themeFill="accent6" w:themeFillShade="99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8698B1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572222"/>
    <w:rPr>
      <w:sz w:val="22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572222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722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72222"/>
    <w:rPr>
      <w:b/>
      <w:bCs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Elencoscuro">
    <w:name w:val="Dark List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Elencoscuro-Colore1">
    <w:name w:val="Dark List Accent 1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3780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B51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</w:style>
  <w:style w:type="table" w:styleId="Elencoscuro-Colore2">
    <w:name w:val="Dark List Accent 2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D6404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49706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</w:style>
  <w:style w:type="table" w:styleId="Elencoscuro-Colore3">
    <w:name w:val="Dark List Accent 3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8514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C7A6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</w:style>
  <w:style w:type="table" w:styleId="Elencoscuro-Colore4">
    <w:name w:val="Dark List Accent 4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B5F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18F7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</w:style>
  <w:style w:type="table" w:styleId="Elencoscuro-Colore5">
    <w:name w:val="Dark List Accent 5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22721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33B32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</w:style>
  <w:style w:type="table" w:styleId="Elencoscuro-Colore6">
    <w:name w:val="Dark List Accent 6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1A21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283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572222"/>
    <w:rPr>
      <w:rFonts w:ascii="Segoe UI" w:hAnsi="Segoe UI" w:cs="Segoe UI"/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572222"/>
    <w:pPr>
      <w:spacing w:after="0" w:line="240" w:lineRule="auto"/>
    </w:pPr>
  </w:style>
  <w:style w:type="character" w:customStyle="1" w:styleId="FirmadipostaelettronicaCarattere">
    <w:name w:val="Firma di posta elettronica Carattere"/>
    <w:basedOn w:val="Carpredefinitoparagrafo"/>
    <w:link w:val="Firmadipostaelettronic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nfasicorsivo">
    <w:name w:val="Emphasis"/>
    <w:basedOn w:val="Carpredefinitoparagrafo"/>
    <w:uiPriority w:val="20"/>
    <w:semiHidden/>
    <w:qFormat/>
    <w:rsid w:val="00572222"/>
    <w:rPr>
      <w:i/>
      <w:iCs/>
      <w:sz w:val="22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Indirizzodestinatario">
    <w:name w:val="envelope address"/>
    <w:basedOn w:val="Normale"/>
    <w:uiPriority w:val="99"/>
    <w:semiHidden/>
    <w:unhideWhenUsed/>
    <w:rsid w:val="0057222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Indirizzomittente">
    <w:name w:val="envelope return"/>
    <w:basedOn w:val="Normale"/>
    <w:uiPriority w:val="99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0F51EC"/>
    <w:rPr>
      <w:color w:val="4E6504" w:themeColor="accent2" w:themeShade="80"/>
      <w:sz w:val="22"/>
      <w:u w:val="single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table" w:styleId="Tabellagriglia1chiara">
    <w:name w:val="Grid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1">
    <w:name w:val="Grid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7F6A5" w:themeColor="accent1" w:themeTint="66"/>
        <w:left w:val="single" w:sz="4" w:space="0" w:color="E7F6A5" w:themeColor="accent1" w:themeTint="66"/>
        <w:bottom w:val="single" w:sz="4" w:space="0" w:color="E7F6A5" w:themeColor="accent1" w:themeTint="66"/>
        <w:right w:val="single" w:sz="4" w:space="0" w:color="E7F6A5" w:themeColor="accent1" w:themeTint="66"/>
        <w:insideH w:val="single" w:sz="4" w:space="0" w:color="E7F6A5" w:themeColor="accent1" w:themeTint="66"/>
        <w:insideV w:val="single" w:sz="4" w:space="0" w:color="E7F6A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2">
    <w:name w:val="Grid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0FA8B" w:themeColor="accent2" w:themeTint="66"/>
        <w:left w:val="single" w:sz="4" w:space="0" w:color="E0FA8B" w:themeColor="accent2" w:themeTint="66"/>
        <w:bottom w:val="single" w:sz="4" w:space="0" w:color="E0FA8B" w:themeColor="accent2" w:themeTint="66"/>
        <w:right w:val="single" w:sz="4" w:space="0" w:color="E0FA8B" w:themeColor="accent2" w:themeTint="66"/>
        <w:insideH w:val="single" w:sz="4" w:space="0" w:color="E0FA8B" w:themeColor="accent2" w:themeTint="66"/>
        <w:insideV w:val="single" w:sz="4" w:space="0" w:color="E0FA8B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3">
    <w:name w:val="Grid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86F3E3" w:themeColor="accent3" w:themeTint="66"/>
        <w:left w:val="single" w:sz="4" w:space="0" w:color="86F3E3" w:themeColor="accent3" w:themeTint="66"/>
        <w:bottom w:val="single" w:sz="4" w:space="0" w:color="86F3E3" w:themeColor="accent3" w:themeTint="66"/>
        <w:right w:val="single" w:sz="4" w:space="0" w:color="86F3E3" w:themeColor="accent3" w:themeTint="66"/>
        <w:insideH w:val="single" w:sz="4" w:space="0" w:color="86F3E3" w:themeColor="accent3" w:themeTint="66"/>
        <w:insideV w:val="single" w:sz="4" w:space="0" w:color="86F3E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4">
    <w:name w:val="Grid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5F2E2" w:themeColor="accent4" w:themeTint="66"/>
        <w:left w:val="single" w:sz="4" w:space="0" w:color="95F2E2" w:themeColor="accent4" w:themeTint="66"/>
        <w:bottom w:val="single" w:sz="4" w:space="0" w:color="95F2E2" w:themeColor="accent4" w:themeTint="66"/>
        <w:right w:val="single" w:sz="4" w:space="0" w:color="95F2E2" w:themeColor="accent4" w:themeTint="66"/>
        <w:insideH w:val="single" w:sz="4" w:space="0" w:color="95F2E2" w:themeColor="accent4" w:themeTint="66"/>
        <w:insideV w:val="single" w:sz="4" w:space="0" w:color="95F2E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5">
    <w:name w:val="Grid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5CF6DF" w:themeColor="accent5" w:themeTint="66"/>
        <w:left w:val="single" w:sz="4" w:space="0" w:color="5CF6DF" w:themeColor="accent5" w:themeTint="66"/>
        <w:bottom w:val="single" w:sz="4" w:space="0" w:color="5CF6DF" w:themeColor="accent5" w:themeTint="66"/>
        <w:right w:val="single" w:sz="4" w:space="0" w:color="5CF6DF" w:themeColor="accent5" w:themeTint="66"/>
        <w:insideH w:val="single" w:sz="4" w:space="0" w:color="5CF6DF" w:themeColor="accent5" w:themeTint="66"/>
        <w:insideV w:val="single" w:sz="4" w:space="0" w:color="5CF6D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6">
    <w:name w:val="Grid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EACC0" w:themeColor="accent6" w:themeTint="66"/>
        <w:left w:val="single" w:sz="4" w:space="0" w:color="9EACC0" w:themeColor="accent6" w:themeTint="66"/>
        <w:bottom w:val="single" w:sz="4" w:space="0" w:color="9EACC0" w:themeColor="accent6" w:themeTint="66"/>
        <w:right w:val="single" w:sz="4" w:space="0" w:color="9EACC0" w:themeColor="accent6" w:themeTint="66"/>
        <w:insideH w:val="single" w:sz="4" w:space="0" w:color="9EACC0" w:themeColor="accent6" w:themeTint="66"/>
        <w:insideV w:val="single" w:sz="4" w:space="0" w:color="9EACC0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2">
    <w:name w:val="Grid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2-colore1">
    <w:name w:val="Grid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BF278" w:themeColor="accent1" w:themeTint="99"/>
        <w:bottom w:val="single" w:sz="2" w:space="0" w:color="DBF278" w:themeColor="accent1" w:themeTint="99"/>
        <w:insideH w:val="single" w:sz="2" w:space="0" w:color="DBF278" w:themeColor="accent1" w:themeTint="99"/>
        <w:insideV w:val="single" w:sz="2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BF27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2-colore2">
    <w:name w:val="Grid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0F852" w:themeColor="accent2" w:themeTint="99"/>
        <w:bottom w:val="single" w:sz="2" w:space="0" w:color="D0F852" w:themeColor="accent2" w:themeTint="99"/>
        <w:insideH w:val="single" w:sz="2" w:space="0" w:color="D0F852" w:themeColor="accent2" w:themeTint="99"/>
        <w:insideV w:val="single" w:sz="2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F85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2-colore3">
    <w:name w:val="Grid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4AEDD5" w:themeColor="accent3" w:themeTint="99"/>
        <w:bottom w:val="single" w:sz="2" w:space="0" w:color="4AEDD5" w:themeColor="accent3" w:themeTint="99"/>
        <w:insideH w:val="single" w:sz="2" w:space="0" w:color="4AEDD5" w:themeColor="accent3" w:themeTint="99"/>
        <w:insideV w:val="single" w:sz="2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AEDD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2-colore4">
    <w:name w:val="Grid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0ECD4" w:themeColor="accent4" w:themeTint="99"/>
        <w:bottom w:val="single" w:sz="2" w:space="0" w:color="60ECD4" w:themeColor="accent4" w:themeTint="99"/>
        <w:insideH w:val="single" w:sz="2" w:space="0" w:color="60ECD4" w:themeColor="accent4" w:themeTint="99"/>
        <w:insideV w:val="single" w:sz="2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ECD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2-colore5">
    <w:name w:val="Grid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0CF1CF" w:themeColor="accent5" w:themeTint="99"/>
        <w:bottom w:val="single" w:sz="2" w:space="0" w:color="0CF1CF" w:themeColor="accent5" w:themeTint="99"/>
        <w:insideH w:val="single" w:sz="2" w:space="0" w:color="0CF1CF" w:themeColor="accent5" w:themeTint="99"/>
        <w:insideV w:val="single" w:sz="2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CF1C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2-colore6">
    <w:name w:val="Grid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D83A1" w:themeColor="accent6" w:themeTint="99"/>
        <w:bottom w:val="single" w:sz="2" w:space="0" w:color="6D83A1" w:themeColor="accent6" w:themeTint="99"/>
        <w:insideH w:val="single" w:sz="2" w:space="0" w:color="6D83A1" w:themeColor="accent6" w:themeTint="99"/>
        <w:insideV w:val="single" w:sz="2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D83A1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Grigliatab3">
    <w:name w:val="Grid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3-colore1">
    <w:name w:val="Grid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3-colore2">
    <w:name w:val="Grid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3-colore3">
    <w:name w:val="Grid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3-colore4">
    <w:name w:val="Grid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3-colore5">
    <w:name w:val="Grid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3-colore6">
    <w:name w:val="Grid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table" w:styleId="Grigliatab4">
    <w:name w:val="Grid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4-colore1">
    <w:name w:val="Grid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4-colore2">
    <w:name w:val="Grid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4-colore3">
    <w:name w:val="Grid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4-colore4">
    <w:name w:val="Grid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4-colore5">
    <w:name w:val="Grid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4-colore6">
    <w:name w:val="Grid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5scura">
    <w:name w:val="Grid Table 5 Dark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lagriglia5scura-colore1">
    <w:name w:val="Grid Table 5 Dark Accent 1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7F6A5" w:themeFill="accent1" w:themeFillTint="66"/>
      </w:tcPr>
    </w:tblStylePr>
  </w:style>
  <w:style w:type="table" w:styleId="Tabellagriglia5scura-colore2">
    <w:name w:val="Grid Table 5 Dark Accent 2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E0FA8B" w:themeFill="accent2" w:themeFillTint="66"/>
      </w:tcPr>
    </w:tblStylePr>
  </w:style>
  <w:style w:type="table" w:styleId="Tabellagriglia5scura-colore3">
    <w:name w:val="Grid Table 5 Dark Accent 3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86F3E3" w:themeFill="accent3" w:themeFillTint="66"/>
      </w:tcPr>
    </w:tblStylePr>
  </w:style>
  <w:style w:type="table" w:styleId="Tabellagriglia5scura-colore4">
    <w:name w:val="Grid Table 5 Dark Accent 4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95F2E2" w:themeFill="accent4" w:themeFillTint="66"/>
      </w:tcPr>
    </w:tblStylePr>
  </w:style>
  <w:style w:type="table" w:styleId="Tabellagriglia5scura-colore5">
    <w:name w:val="Grid Table 5 Dark Accent 5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5CF6DF" w:themeFill="accent5" w:themeFillTint="66"/>
      </w:tcPr>
    </w:tblStylePr>
  </w:style>
  <w:style w:type="table" w:styleId="Tabellagriglia5scura-colore6">
    <w:name w:val="Grid Table 5 Dark Accent 6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9EACC0" w:themeFill="accent6" w:themeFillTint="66"/>
      </w:tcPr>
    </w:tblStylePr>
  </w:style>
  <w:style w:type="table" w:styleId="Tabellagriglia6acolori">
    <w:name w:val="Grid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6acolori-colore1">
    <w:name w:val="Grid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6acolori-colore2">
    <w:name w:val="Grid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6acolori-colore3">
    <w:name w:val="Grid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6acolori-colore4">
    <w:name w:val="Grid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6acolori-colore5">
    <w:name w:val="Grid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6acolori-colore6">
    <w:name w:val="Grid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7acolori">
    <w:name w:val="Grid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7acolori-colore1">
    <w:name w:val="Grid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7acolori-colore2">
    <w:name w:val="Grid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7acolori-colore3">
    <w:name w:val="Grid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7acolori-colore4">
    <w:name w:val="Grid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7acolori-colore5">
    <w:name w:val="Grid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7acolori-colore6">
    <w:name w:val="Grid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4"/>
      <w:szCs w:val="24"/>
      <w14:ligatures w14:val="standardContextual"/>
      <w14:numForm w14:val="oldStyle"/>
      <w14:numSpacing w14:val="proportional"/>
      <w14:cntxtAlts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72222"/>
    <w:rPr>
      <w:rFonts w:asciiTheme="majorHAnsi" w:eastAsiaTheme="majorEastAsia" w:hAnsiTheme="majorHAnsi" w:cstheme="majorBidi"/>
      <w:i/>
      <w:iCs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72222"/>
    <w:rPr>
      <w:rFonts w:asciiTheme="majorHAnsi" w:eastAsiaTheme="majorEastAsia" w:hAnsiTheme="majorHAnsi" w:cstheme="majorBidi"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72222"/>
    <w:rPr>
      <w:rFonts w:asciiTheme="majorHAnsi" w:eastAsiaTheme="majorEastAsia" w:hAnsiTheme="majorHAnsi" w:cstheme="majorBidi"/>
      <w:i/>
      <w:iCs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72222"/>
    <w:rPr>
      <w:rFonts w:asciiTheme="majorHAnsi" w:eastAsiaTheme="majorEastAsia" w:hAnsiTheme="majorHAnsi" w:cstheme="majorBidi"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72222"/>
    <w:rPr>
      <w:rFonts w:asciiTheme="majorHAnsi" w:eastAsiaTheme="majorEastAsia" w:hAnsiTheme="majorHAnsi" w:cstheme="majorBidi"/>
      <w:i/>
      <w:iCs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styleId="AcronimoHTML">
    <w:name w:val="HTML Acronym"/>
    <w:basedOn w:val="Carpredefinitoparagrafo"/>
    <w:uiPriority w:val="99"/>
    <w:semiHidden/>
    <w:unhideWhenUsed/>
    <w:rsid w:val="00572222"/>
    <w:rPr>
      <w:sz w:val="22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572222"/>
    <w:pPr>
      <w:spacing w:after="0" w:line="240" w:lineRule="auto"/>
    </w:pPr>
    <w:rPr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572222"/>
    <w:rPr>
      <w:i/>
      <w:iCs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CitazioneHTML">
    <w:name w:val="HTML Cit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diceHTML">
    <w:name w:val="HTML Code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DefinizioneHTML">
    <w:name w:val="HTML Definition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TastieraHTML">
    <w:name w:val="HTML Keyboard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572222"/>
    <w:pPr>
      <w:spacing w:after="0" w:line="240" w:lineRule="auto"/>
    </w:pPr>
    <w:rPr>
      <w:rFonts w:ascii="Consolas" w:hAnsi="Consolas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sempioHTML">
    <w:name w:val="HTML Sample"/>
    <w:basedOn w:val="Carpredefinitoparagrafo"/>
    <w:uiPriority w:val="99"/>
    <w:semiHidden/>
    <w:unhideWhenUsed/>
    <w:rsid w:val="00572222"/>
    <w:rPr>
      <w:rFonts w:ascii="Consolas" w:hAnsi="Consolas"/>
      <w:sz w:val="24"/>
      <w:szCs w:val="24"/>
    </w:rPr>
  </w:style>
  <w:style w:type="character" w:styleId="MacchinadascrivereHTML">
    <w:name w:val="HTML Typewriter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VariabileHTML">
    <w:name w:val="HTML Variabl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llegamentoipertestuale">
    <w:name w:val="Hyperlink"/>
    <w:basedOn w:val="Carpredefinitoparagrafo"/>
    <w:uiPriority w:val="99"/>
    <w:unhideWhenUsed/>
    <w:rsid w:val="000F51EC"/>
    <w:rPr>
      <w:color w:val="0B6051" w:themeColor="accent4" w:themeShade="80"/>
      <w:sz w:val="22"/>
      <w:u w:val="single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200" w:hanging="20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400" w:hanging="20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600" w:hanging="20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800" w:hanging="20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000" w:hanging="20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200" w:hanging="20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400" w:hanging="20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600" w:hanging="20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800" w:hanging="200"/>
    </w:pPr>
  </w:style>
  <w:style w:type="paragraph" w:styleId="Titoloindice">
    <w:name w:val="index heading"/>
    <w:basedOn w:val="Normale"/>
    <w:next w:val="Indice1"/>
    <w:uiPriority w:val="99"/>
    <w:semiHidden/>
    <w:unhideWhenUsed/>
    <w:rsid w:val="00572222"/>
    <w:rPr>
      <w:rFonts w:asciiTheme="majorHAnsi" w:eastAsiaTheme="majorEastAsia" w:hAnsiTheme="majorHAnsi" w:cstheme="majorBidi"/>
      <w:b/>
      <w:bCs/>
    </w:rPr>
  </w:style>
  <w:style w:type="character" w:styleId="Enfasiintensa">
    <w:name w:val="Intense Emphasis"/>
    <w:basedOn w:val="Carpredefinitoparagrafo"/>
    <w:uiPriority w:val="21"/>
    <w:semiHidden/>
    <w:qFormat/>
    <w:rsid w:val="000F51EC"/>
    <w:rPr>
      <w:i/>
      <w:iCs/>
      <w:color w:val="95B511" w:themeColor="accent1" w:themeShade="BF"/>
      <w:sz w:val="22"/>
    </w:rPr>
  </w:style>
  <w:style w:type="paragraph" w:styleId="Citazioneintensa">
    <w:name w:val="Intense Quote"/>
    <w:basedOn w:val="Normale"/>
    <w:next w:val="Normale"/>
    <w:link w:val="CitazioneintensaCarattere"/>
    <w:uiPriority w:val="30"/>
    <w:semiHidden/>
    <w:qFormat/>
    <w:rsid w:val="000F51EC"/>
    <w:pPr>
      <w:pBdr>
        <w:top w:val="single" w:sz="4" w:space="10" w:color="C3EA1F" w:themeColor="accent1"/>
        <w:bottom w:val="single" w:sz="4" w:space="10" w:color="C3EA1F" w:themeColor="accent1"/>
      </w:pBdr>
      <w:spacing w:before="360" w:after="360"/>
      <w:ind w:left="864" w:right="864"/>
      <w:jc w:val="center"/>
    </w:pPr>
    <w:rPr>
      <w:i/>
      <w:iCs/>
      <w:color w:val="95B51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semiHidden/>
    <w:rsid w:val="000F51EC"/>
    <w:rPr>
      <w:i/>
      <w:iCs/>
      <w:color w:val="95B511" w:themeColor="accent1" w:themeShade="BF"/>
    </w:rPr>
  </w:style>
  <w:style w:type="character" w:styleId="Riferimentointenso">
    <w:name w:val="Intense Reference"/>
    <w:basedOn w:val="Carpredefinitoparagrafo"/>
    <w:uiPriority w:val="32"/>
    <w:semiHidden/>
    <w:qFormat/>
    <w:rsid w:val="000F51EC"/>
    <w:rPr>
      <w:b/>
      <w:bCs/>
      <w:caps w:val="0"/>
      <w:smallCaps/>
      <w:color w:val="95B511" w:themeColor="accent1" w:themeShade="BF"/>
      <w:spacing w:val="5"/>
      <w:sz w:val="22"/>
    </w:rPr>
  </w:style>
  <w:style w:type="table" w:styleId="Grigliachiara">
    <w:name w:val="Light Grid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gliachiara-Colore1">
    <w:name w:val="Light Grid Accent 1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1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  <w:shd w:val="clear" w:color="auto" w:fill="F0F9C7" w:themeFill="accent1" w:themeFillTint="3F"/>
      </w:tcPr>
    </w:tblStylePr>
    <w:tblStylePr w:type="band2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</w:tcPr>
    </w:tblStylePr>
  </w:style>
  <w:style w:type="table" w:styleId="Grigliachiara-Colore2">
    <w:name w:val="Light Grid Accent 2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1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  <w:shd w:val="clear" w:color="auto" w:fill="EBFCB7" w:themeFill="accent2" w:themeFillTint="3F"/>
      </w:tcPr>
    </w:tblStylePr>
    <w:tblStylePr w:type="band2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</w:tcPr>
    </w:tblStylePr>
  </w:style>
  <w:style w:type="table" w:styleId="Grigliachiara-Colore3">
    <w:name w:val="Light Grid Accent 3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1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  <w:shd w:val="clear" w:color="auto" w:fill="B4F7ED" w:themeFill="accent3" w:themeFillTint="3F"/>
      </w:tcPr>
    </w:tblStylePr>
    <w:tblStylePr w:type="band2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</w:tcPr>
    </w:tblStylePr>
  </w:style>
  <w:style w:type="table" w:styleId="Grigliachiara-Colore4">
    <w:name w:val="Light Grid Accent 4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1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  <w:shd w:val="clear" w:color="auto" w:fill="BDF7ED" w:themeFill="accent4" w:themeFillTint="3F"/>
      </w:tcPr>
    </w:tblStylePr>
    <w:tblStylePr w:type="band2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</w:tcPr>
    </w:tblStylePr>
  </w:style>
  <w:style w:type="table" w:styleId="Grigliachiara-Colore5">
    <w:name w:val="Light Grid Accent 5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1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  <w:shd w:val="clear" w:color="auto" w:fill="9AFAEB" w:themeFill="accent5" w:themeFillTint="3F"/>
      </w:tcPr>
    </w:tblStylePr>
    <w:tblStylePr w:type="band2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</w:tcPr>
    </w:tblStylePr>
  </w:style>
  <w:style w:type="table" w:styleId="Grigliachiara-Colore6">
    <w:name w:val="Light Grid Accent 6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1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  <w:shd w:val="clear" w:color="auto" w:fill="C3CCD8" w:themeFill="accent6" w:themeFillTint="3F"/>
      </w:tcPr>
    </w:tblStylePr>
    <w:tblStylePr w:type="band2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</w:tcPr>
    </w:tblStylePr>
  </w:style>
  <w:style w:type="table" w:styleId="Elencochiaro">
    <w:name w:val="Light List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Elencochiaro-Colore1">
    <w:name w:val="Light List Accent 1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</w:style>
  <w:style w:type="table" w:styleId="Elencochiaro-Colore2">
    <w:name w:val="Light List Accent 2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</w:style>
  <w:style w:type="table" w:styleId="Elencochiaro-Colore3">
    <w:name w:val="Light List Accent 3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</w:style>
  <w:style w:type="table" w:styleId="Elencochiaro-Colore4">
    <w:name w:val="Light List Accent 4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</w:style>
  <w:style w:type="table" w:styleId="Elencochiaro-Colore5">
    <w:name w:val="Light List Accent 5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</w:style>
  <w:style w:type="table" w:styleId="Elencochiaro-Colore6">
    <w:name w:val="Light List Accent 6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</w:style>
  <w:style w:type="table" w:styleId="Sfondochiaro">
    <w:name w:val="Light Shading"/>
    <w:basedOn w:val="Tabellanormale"/>
    <w:uiPriority w:val="60"/>
    <w:semiHidden/>
    <w:unhideWhenUsed/>
    <w:rsid w:val="005722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semiHidden/>
    <w:unhideWhenUsed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</w:style>
  <w:style w:type="table" w:styleId="Sfondochiaro-Colore2">
    <w:name w:val="Light Shading Accent 2"/>
    <w:basedOn w:val="Tabellanormale"/>
    <w:uiPriority w:val="60"/>
    <w:semiHidden/>
    <w:unhideWhenUsed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</w:style>
  <w:style w:type="table" w:styleId="Sfondochiaro-Colore3">
    <w:name w:val="Light Shading Accent 3"/>
    <w:basedOn w:val="Tabellanormale"/>
    <w:uiPriority w:val="60"/>
    <w:semiHidden/>
    <w:unhideWhenUsed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</w:style>
  <w:style w:type="table" w:styleId="Sfondochiaro-Colore4">
    <w:name w:val="Light Shading Accent 4"/>
    <w:basedOn w:val="Tabellanormale"/>
    <w:uiPriority w:val="60"/>
    <w:semiHidden/>
    <w:unhideWhenUsed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</w:style>
  <w:style w:type="table" w:styleId="Sfondochiaro-Colore5">
    <w:name w:val="Light Shading Accent 5"/>
    <w:basedOn w:val="Tabellanormale"/>
    <w:uiPriority w:val="60"/>
    <w:semiHidden/>
    <w:unhideWhenUsed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</w:style>
  <w:style w:type="table" w:styleId="Sfondochiaro-Colore6">
    <w:name w:val="Light Shading Accent 6"/>
    <w:basedOn w:val="Tabellanormale"/>
    <w:uiPriority w:val="60"/>
    <w:semiHidden/>
    <w:unhideWhenUsed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</w:style>
  <w:style w:type="character" w:styleId="Numeroriga">
    <w:name w:val="line number"/>
    <w:basedOn w:val="Carpredefinitoparagrafo"/>
    <w:uiPriority w:val="99"/>
    <w:semiHidden/>
    <w:unhideWhenUsed/>
    <w:rsid w:val="00572222"/>
    <w:rPr>
      <w:sz w:val="22"/>
    </w:rPr>
  </w:style>
  <w:style w:type="paragraph" w:styleId="Elenco">
    <w:name w:val="List"/>
    <w:basedOn w:val="Normale"/>
    <w:uiPriority w:val="99"/>
    <w:semiHidden/>
    <w:unhideWhenUsed/>
    <w:rsid w:val="00572222"/>
    <w:pPr>
      <w:ind w:left="360" w:hanging="360"/>
      <w:contextualSpacing/>
    </w:pPr>
  </w:style>
  <w:style w:type="paragraph" w:styleId="Elenco2">
    <w:name w:val="List 2"/>
    <w:basedOn w:val="Normale"/>
    <w:uiPriority w:val="99"/>
    <w:semiHidden/>
    <w:unhideWhenUsed/>
    <w:rsid w:val="00572222"/>
    <w:pPr>
      <w:ind w:left="720" w:hanging="360"/>
      <w:contextualSpacing/>
    </w:pPr>
  </w:style>
  <w:style w:type="paragraph" w:styleId="Elenco3">
    <w:name w:val="List 3"/>
    <w:basedOn w:val="Normale"/>
    <w:uiPriority w:val="99"/>
    <w:semiHidden/>
    <w:unhideWhenUsed/>
    <w:rsid w:val="00572222"/>
    <w:pPr>
      <w:ind w:left="1080" w:hanging="360"/>
      <w:contextualSpacing/>
    </w:pPr>
  </w:style>
  <w:style w:type="paragraph" w:styleId="Elenco4">
    <w:name w:val="List 4"/>
    <w:basedOn w:val="Normale"/>
    <w:uiPriority w:val="99"/>
    <w:semiHidden/>
    <w:unhideWhenUsed/>
    <w:rsid w:val="00572222"/>
    <w:pPr>
      <w:ind w:left="1440" w:hanging="360"/>
      <w:contextualSpacing/>
    </w:pPr>
  </w:style>
  <w:style w:type="paragraph" w:styleId="Elenco5">
    <w:name w:val="List 5"/>
    <w:basedOn w:val="Normale"/>
    <w:uiPriority w:val="99"/>
    <w:semiHidden/>
    <w:unhideWhenUsed/>
    <w:rsid w:val="00572222"/>
    <w:pPr>
      <w:ind w:left="1800" w:hanging="360"/>
      <w:contextualSpacing/>
    </w:pPr>
  </w:style>
  <w:style w:type="paragraph" w:styleId="Puntoelenco">
    <w:name w:val="List Bullet"/>
    <w:basedOn w:val="Normale"/>
    <w:uiPriority w:val="99"/>
    <w:semiHidden/>
    <w:unhideWhenUsed/>
    <w:rsid w:val="00572222"/>
    <w:pPr>
      <w:numPr>
        <w:numId w:val="1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572222"/>
    <w:pPr>
      <w:numPr>
        <w:numId w:val="2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572222"/>
    <w:pPr>
      <w:numPr>
        <w:numId w:val="3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572222"/>
    <w:pPr>
      <w:numPr>
        <w:numId w:val="4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572222"/>
    <w:pPr>
      <w:numPr>
        <w:numId w:val="5"/>
      </w:numPr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572222"/>
    <w:pPr>
      <w:spacing w:after="120"/>
      <w:ind w:left="360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572222"/>
    <w:pPr>
      <w:spacing w:after="120"/>
      <w:ind w:left="720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572222"/>
    <w:pPr>
      <w:spacing w:after="120"/>
      <w:ind w:left="1080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572222"/>
    <w:pPr>
      <w:spacing w:after="120"/>
      <w:ind w:left="1440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572222"/>
    <w:pPr>
      <w:spacing w:after="120"/>
      <w:ind w:left="1800"/>
      <w:contextualSpacing/>
    </w:pPr>
  </w:style>
  <w:style w:type="paragraph" w:styleId="Numeroelenco">
    <w:name w:val="List Number"/>
    <w:basedOn w:val="Normale"/>
    <w:uiPriority w:val="99"/>
    <w:semiHidden/>
    <w:unhideWhenUsed/>
    <w:rsid w:val="00572222"/>
    <w:pPr>
      <w:numPr>
        <w:numId w:val="6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572222"/>
    <w:pPr>
      <w:numPr>
        <w:numId w:val="7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572222"/>
    <w:pPr>
      <w:numPr>
        <w:numId w:val="8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572222"/>
    <w:pPr>
      <w:numPr>
        <w:numId w:val="9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572222"/>
    <w:pPr>
      <w:numPr>
        <w:numId w:val="10"/>
      </w:numPr>
      <w:contextualSpacing/>
    </w:pPr>
  </w:style>
  <w:style w:type="paragraph" w:styleId="Paragrafoelenco">
    <w:name w:val="List Paragraph"/>
    <w:basedOn w:val="Normale"/>
    <w:uiPriority w:val="34"/>
    <w:semiHidden/>
    <w:qFormat/>
    <w:rsid w:val="00572222"/>
    <w:pPr>
      <w:ind w:left="720"/>
      <w:contextualSpacing/>
    </w:pPr>
  </w:style>
  <w:style w:type="table" w:styleId="Tabellaelenco1chiara">
    <w:name w:val="List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1chiara-colore1">
    <w:name w:val="List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1chiara-colore2">
    <w:name w:val="List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1chiara-colore3">
    <w:name w:val="List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1chiara-colore4">
    <w:name w:val="List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1chiara-colore5">
    <w:name w:val="List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1chiara-colore6">
    <w:name w:val="List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2">
    <w:name w:val="List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2-colore1">
    <w:name w:val="List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bottom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2-colore2">
    <w:name w:val="List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bottom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2-colore3">
    <w:name w:val="List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bottom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2-colore4">
    <w:name w:val="List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bottom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2-colore5">
    <w:name w:val="List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bottom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2-colore6">
    <w:name w:val="List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bottom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Elencotab3">
    <w:name w:val="List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laelenco3-colore1">
    <w:name w:val="List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C3EA1F" w:themeColor="accent1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3EA1F" w:themeColor="accent1"/>
          <w:right w:val="single" w:sz="4" w:space="0" w:color="C3EA1F" w:themeColor="accent1"/>
        </w:tcBorders>
      </w:tcPr>
    </w:tblStylePr>
    <w:tblStylePr w:type="band1Horz">
      <w:tblPr/>
      <w:tcPr>
        <w:tcBorders>
          <w:top w:val="single" w:sz="4" w:space="0" w:color="C3EA1F" w:themeColor="accent1"/>
          <w:bottom w:val="single" w:sz="4" w:space="0" w:color="C3EA1F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3EA1F" w:themeColor="accent1"/>
          <w:left w:val="nil"/>
        </w:tcBorders>
      </w:tcPr>
    </w:tblStylePr>
    <w:tblStylePr w:type="swCell">
      <w:tblPr/>
      <w:tcPr>
        <w:tcBorders>
          <w:top w:val="double" w:sz="4" w:space="0" w:color="C3EA1F" w:themeColor="accent1"/>
          <w:right w:val="nil"/>
        </w:tcBorders>
      </w:tcPr>
    </w:tblStylePr>
  </w:style>
  <w:style w:type="table" w:styleId="Tabellaelenco3-colore2">
    <w:name w:val="List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DCB08" w:themeColor="accent2"/>
          <w:right w:val="single" w:sz="4" w:space="0" w:color="9DCB08" w:themeColor="accent2"/>
        </w:tcBorders>
      </w:tcPr>
    </w:tblStylePr>
    <w:tblStylePr w:type="band1Horz">
      <w:tblPr/>
      <w:tcPr>
        <w:tcBorders>
          <w:top w:val="single" w:sz="4" w:space="0" w:color="9DCB08" w:themeColor="accent2"/>
          <w:bottom w:val="single" w:sz="4" w:space="0" w:color="9DCB08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DCB08" w:themeColor="accent2"/>
          <w:left w:val="nil"/>
        </w:tcBorders>
      </w:tcPr>
    </w:tblStylePr>
    <w:tblStylePr w:type="swCell">
      <w:tblPr/>
      <w:tcPr>
        <w:tcBorders>
          <w:top w:val="double" w:sz="4" w:space="0" w:color="9DCB08" w:themeColor="accent2"/>
          <w:right w:val="nil"/>
        </w:tcBorders>
      </w:tcPr>
    </w:tblStylePr>
  </w:style>
  <w:style w:type="table" w:styleId="Tabellaelenco3-colore3">
    <w:name w:val="List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0A48E" w:themeColor="accent3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0A48E" w:themeColor="accent3"/>
          <w:right w:val="single" w:sz="4" w:space="0" w:color="10A48E" w:themeColor="accent3"/>
        </w:tcBorders>
      </w:tcPr>
    </w:tblStylePr>
    <w:tblStylePr w:type="band1Horz">
      <w:tblPr/>
      <w:tcPr>
        <w:tcBorders>
          <w:top w:val="single" w:sz="4" w:space="0" w:color="10A48E" w:themeColor="accent3"/>
          <w:bottom w:val="single" w:sz="4" w:space="0" w:color="10A4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0A48E" w:themeColor="accent3"/>
          <w:left w:val="nil"/>
        </w:tcBorders>
      </w:tcPr>
    </w:tblStylePr>
    <w:tblStylePr w:type="swCell">
      <w:tblPr/>
      <w:tcPr>
        <w:tcBorders>
          <w:top w:val="double" w:sz="4" w:space="0" w:color="10A48E" w:themeColor="accent3"/>
          <w:right w:val="nil"/>
        </w:tcBorders>
      </w:tcPr>
    </w:tblStylePr>
  </w:style>
  <w:style w:type="table" w:styleId="Tabellaelenco3-colore4">
    <w:name w:val="List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7C0A3" w:themeColor="accent4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7C0A3" w:themeColor="accent4"/>
          <w:right w:val="single" w:sz="4" w:space="0" w:color="17C0A3" w:themeColor="accent4"/>
        </w:tcBorders>
      </w:tcPr>
    </w:tblStylePr>
    <w:tblStylePr w:type="band1Horz">
      <w:tblPr/>
      <w:tcPr>
        <w:tcBorders>
          <w:top w:val="single" w:sz="4" w:space="0" w:color="17C0A3" w:themeColor="accent4"/>
          <w:bottom w:val="single" w:sz="4" w:space="0" w:color="17C0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7C0A3" w:themeColor="accent4"/>
          <w:left w:val="nil"/>
        </w:tcBorders>
      </w:tcPr>
    </w:tblStylePr>
    <w:tblStylePr w:type="swCell">
      <w:tblPr/>
      <w:tcPr>
        <w:tcBorders>
          <w:top w:val="double" w:sz="4" w:space="0" w:color="17C0A3" w:themeColor="accent4"/>
          <w:right w:val="nil"/>
        </w:tcBorders>
      </w:tcPr>
    </w:tblStylePr>
  </w:style>
  <w:style w:type="table" w:styleId="Tabellaelenco3-colore5">
    <w:name w:val="List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44F44" w:themeColor="accent5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44F44" w:themeColor="accent5"/>
          <w:right w:val="single" w:sz="4" w:space="0" w:color="044F44" w:themeColor="accent5"/>
        </w:tcBorders>
      </w:tcPr>
    </w:tblStylePr>
    <w:tblStylePr w:type="band1Horz">
      <w:tblPr/>
      <w:tcPr>
        <w:tcBorders>
          <w:top w:val="single" w:sz="4" w:space="0" w:color="044F44" w:themeColor="accent5"/>
          <w:bottom w:val="single" w:sz="4" w:space="0" w:color="044F4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44F44" w:themeColor="accent5"/>
          <w:left w:val="nil"/>
        </w:tcBorders>
      </w:tcPr>
    </w:tblStylePr>
    <w:tblStylePr w:type="swCell">
      <w:tblPr/>
      <w:tcPr>
        <w:tcBorders>
          <w:top w:val="double" w:sz="4" w:space="0" w:color="044F44" w:themeColor="accent5"/>
          <w:right w:val="nil"/>
        </w:tcBorders>
      </w:tcPr>
    </w:tblStylePr>
  </w:style>
  <w:style w:type="table" w:styleId="Tabellaelenco3-colore6">
    <w:name w:val="List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2C3644" w:themeColor="accent6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3644" w:themeColor="accent6"/>
          <w:right w:val="single" w:sz="4" w:space="0" w:color="2C3644" w:themeColor="accent6"/>
        </w:tcBorders>
      </w:tcPr>
    </w:tblStylePr>
    <w:tblStylePr w:type="band1Horz">
      <w:tblPr/>
      <w:tcPr>
        <w:tcBorders>
          <w:top w:val="single" w:sz="4" w:space="0" w:color="2C3644" w:themeColor="accent6"/>
          <w:bottom w:val="single" w:sz="4" w:space="0" w:color="2C3644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3644" w:themeColor="accent6"/>
          <w:left w:val="nil"/>
        </w:tcBorders>
      </w:tcPr>
    </w:tblStylePr>
    <w:tblStylePr w:type="swCell">
      <w:tblPr/>
      <w:tcPr>
        <w:tcBorders>
          <w:top w:val="double" w:sz="4" w:space="0" w:color="2C3644" w:themeColor="accent6"/>
          <w:right w:val="nil"/>
        </w:tcBorders>
      </w:tcPr>
    </w:tblStylePr>
  </w:style>
  <w:style w:type="table" w:styleId="Elencotab4">
    <w:name w:val="List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4-colore1">
    <w:name w:val="List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4-colore2">
    <w:name w:val="List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4-colore3">
    <w:name w:val="List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4-colore4">
    <w:name w:val="List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4-colore5">
    <w:name w:val="List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4-colore6">
    <w:name w:val="List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5scura">
    <w:name w:val="List Table 5 Dark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1">
    <w:name w:val="List Table 5 Dark Accent 1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3EA1F" w:themeColor="accent1"/>
        <w:left w:val="single" w:sz="24" w:space="0" w:color="C3EA1F" w:themeColor="accent1"/>
        <w:bottom w:val="single" w:sz="24" w:space="0" w:color="C3EA1F" w:themeColor="accent1"/>
        <w:right w:val="single" w:sz="24" w:space="0" w:color="C3EA1F" w:themeColor="accent1"/>
      </w:tblBorders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2">
    <w:name w:val="List Table 5 Dark Accent 2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DCB08" w:themeColor="accent2"/>
        <w:left w:val="single" w:sz="24" w:space="0" w:color="9DCB08" w:themeColor="accent2"/>
        <w:bottom w:val="single" w:sz="24" w:space="0" w:color="9DCB08" w:themeColor="accent2"/>
        <w:right w:val="single" w:sz="24" w:space="0" w:color="9DCB08" w:themeColor="accent2"/>
      </w:tblBorders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3">
    <w:name w:val="List Table 5 Dark Accent 3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0A48E" w:themeColor="accent3"/>
        <w:left w:val="single" w:sz="24" w:space="0" w:color="10A48E" w:themeColor="accent3"/>
        <w:bottom w:val="single" w:sz="24" w:space="0" w:color="10A48E" w:themeColor="accent3"/>
        <w:right w:val="single" w:sz="24" w:space="0" w:color="10A48E" w:themeColor="accent3"/>
      </w:tblBorders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4">
    <w:name w:val="List Table 5 Dark Accent 4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7C0A3" w:themeColor="accent4"/>
        <w:left w:val="single" w:sz="24" w:space="0" w:color="17C0A3" w:themeColor="accent4"/>
        <w:bottom w:val="single" w:sz="24" w:space="0" w:color="17C0A3" w:themeColor="accent4"/>
        <w:right w:val="single" w:sz="24" w:space="0" w:color="17C0A3" w:themeColor="accent4"/>
      </w:tblBorders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5">
    <w:name w:val="List Table 5 Dark Accent 5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44F44" w:themeColor="accent5"/>
        <w:left w:val="single" w:sz="24" w:space="0" w:color="044F44" w:themeColor="accent5"/>
        <w:bottom w:val="single" w:sz="24" w:space="0" w:color="044F44" w:themeColor="accent5"/>
        <w:right w:val="single" w:sz="24" w:space="0" w:color="044F44" w:themeColor="accent5"/>
      </w:tblBorders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6">
    <w:name w:val="List Table 5 Dark Accent 6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3644" w:themeColor="accent6"/>
        <w:left w:val="single" w:sz="24" w:space="0" w:color="2C3644" w:themeColor="accent6"/>
        <w:bottom w:val="single" w:sz="24" w:space="0" w:color="2C3644" w:themeColor="accent6"/>
        <w:right w:val="single" w:sz="24" w:space="0" w:color="2C3644" w:themeColor="accent6"/>
      </w:tblBorders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6acolori">
    <w:name w:val="List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6acolori-colore1">
    <w:name w:val="List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C3EA1F" w:themeColor="accent1"/>
        <w:bottom w:val="single" w:sz="4" w:space="0" w:color="C3EA1F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C3EA1F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6acolori-colore2">
    <w:name w:val="List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9DCB08" w:themeColor="accent2"/>
        <w:bottom w:val="single" w:sz="4" w:space="0" w:color="9DCB08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9DCB08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6acolori-colore3">
    <w:name w:val="List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10A48E" w:themeColor="accent3"/>
        <w:bottom w:val="single" w:sz="4" w:space="0" w:color="10A4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0A4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6acolori-colore4">
    <w:name w:val="List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17C0A3" w:themeColor="accent4"/>
        <w:bottom w:val="single" w:sz="4" w:space="0" w:color="17C0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7C0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6acolori-colore5">
    <w:name w:val="List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44F44" w:themeColor="accent5"/>
        <w:bottom w:val="single" w:sz="4" w:space="0" w:color="044F4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044F4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6acolori-colore6">
    <w:name w:val="List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2C3644" w:themeColor="accent6"/>
        <w:bottom w:val="single" w:sz="4" w:space="0" w:color="2C3644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C3644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7acolori">
    <w:name w:val="List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1">
    <w:name w:val="List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3EA1F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3EA1F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3EA1F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3EA1F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2">
    <w:name w:val="List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CB08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CB08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CB08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CB08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3">
    <w:name w:val="List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0A4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0A4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0A4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0A4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4">
    <w:name w:val="List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7C0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7C0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7C0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7C0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5">
    <w:name w:val="List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44F4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44F4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44F4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44F4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6">
    <w:name w:val="List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3644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3644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3644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3644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macro">
    <w:name w:val="macro"/>
    <w:link w:val="TestomacroCarattere"/>
    <w:uiPriority w:val="99"/>
    <w:semiHidden/>
    <w:unhideWhenUsed/>
    <w:rsid w:val="0057222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16"/>
      <w14:ligatures w14:val="standardContextual"/>
      <w14:numForm w14:val="oldStyle"/>
      <w14:numSpacing w14:val="proportional"/>
      <w14:cntxtAlts/>
    </w:rPr>
  </w:style>
  <w:style w:type="character" w:customStyle="1" w:styleId="TestomacroCarattere">
    <w:name w:val="Testo macro Carattere"/>
    <w:basedOn w:val="Carpredefinitoparagrafo"/>
    <w:link w:val="Testomacro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Grigliamedia1">
    <w:name w:val="Medium Grid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media1-Colore1">
    <w:name w:val="Medium Grid 1 Accent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  <w:insideV w:val="single" w:sz="8" w:space="0" w:color="D2EF57" w:themeColor="accent1" w:themeTint="BF"/>
      </w:tblBorders>
    </w:tblPr>
    <w:tcPr>
      <w:shd w:val="clear" w:color="auto" w:fill="F0F9C7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2EF5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media1-Colore2">
    <w:name w:val="Medium Grid 1 Accent 2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  <w:insideV w:val="single" w:sz="8" w:space="0" w:color="C4F627" w:themeColor="accent2" w:themeTint="BF"/>
      </w:tblBorders>
    </w:tblPr>
    <w:tcPr>
      <w:shd w:val="clear" w:color="auto" w:fill="EBFCB7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4F627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media1-Colore3">
    <w:name w:val="Medium Grid 1 Accent 3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  <w:insideV w:val="single" w:sz="8" w:space="0" w:color="1DE9CA" w:themeColor="accent3" w:themeTint="BF"/>
      </w:tblBorders>
    </w:tblPr>
    <w:tcPr>
      <w:shd w:val="clear" w:color="auto" w:fill="B4F7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DE9C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media1-Colore4">
    <w:name w:val="Medium Grid 1 Accent 4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  <w:insideV w:val="single" w:sz="8" w:space="0" w:color="39E7C9" w:themeColor="accent4" w:themeTint="BF"/>
      </w:tblBorders>
    </w:tblPr>
    <w:tcPr>
      <w:shd w:val="clear" w:color="auto" w:fill="BDF7ED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E7C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media1-Colore5">
    <w:name w:val="Medium Grid 1 Accent 5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  <w:insideV w:val="single" w:sz="8" w:space="0" w:color="09B49B" w:themeColor="accent5" w:themeTint="BF"/>
      </w:tblBorders>
    </w:tblPr>
    <w:tcPr>
      <w:shd w:val="clear" w:color="auto" w:fill="9AFAEB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9B49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media1-Colore6">
    <w:name w:val="Medium Grid 1 Accent 6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  <w:insideV w:val="single" w:sz="8" w:space="0" w:color="536680" w:themeColor="accent6" w:themeTint="BF"/>
      </w:tblBorders>
    </w:tblPr>
    <w:tcPr>
      <w:shd w:val="clear" w:color="auto" w:fill="C3CCD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3668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Grigliamedia2">
    <w:name w:val="Medium Grid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1">
    <w:name w:val="Medium Grid 2 Accent 1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cPr>
      <w:shd w:val="clear" w:color="auto" w:fill="F0F9C7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9FDE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AD2" w:themeFill="accent1" w:themeFillTint="33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tcBorders>
          <w:insideH w:val="single" w:sz="6" w:space="0" w:color="C3EA1F" w:themeColor="accent1"/>
          <w:insideV w:val="single" w:sz="6" w:space="0" w:color="C3EA1F" w:themeColor="accent1"/>
        </w:tcBorders>
        <w:shd w:val="clear" w:color="auto" w:fill="E1F48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2">
    <w:name w:val="Medium Grid 2 Accent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cPr>
      <w:shd w:val="clear" w:color="auto" w:fill="EBFCB7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EE2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CC5" w:themeFill="accent2" w:themeFillTint="33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tcBorders>
          <w:insideH w:val="single" w:sz="6" w:space="0" w:color="9DCB08" w:themeColor="accent2"/>
          <w:insideV w:val="single" w:sz="6" w:space="0" w:color="9DCB08" w:themeColor="accent2"/>
        </w:tcBorders>
        <w:shd w:val="clear" w:color="auto" w:fill="D8F96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3">
    <w:name w:val="Medium Grid 2 Accent 3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cPr>
      <w:shd w:val="clear" w:color="auto" w:fill="B4F7E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1FCF8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F9F1" w:themeFill="accent3" w:themeFillTint="33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tcBorders>
          <w:insideH w:val="single" w:sz="6" w:space="0" w:color="10A48E" w:themeColor="accent3"/>
          <w:insideV w:val="single" w:sz="6" w:space="0" w:color="10A48E" w:themeColor="accent3"/>
        </w:tcBorders>
        <w:shd w:val="clear" w:color="auto" w:fill="68F0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4">
    <w:name w:val="Medium Grid 2 Accent 4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cPr>
      <w:shd w:val="clear" w:color="auto" w:fill="BDF7ED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CF8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F8F0" w:themeFill="accent4" w:themeFillTint="33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tcBorders>
          <w:insideH w:val="single" w:sz="6" w:space="0" w:color="17C0A3" w:themeColor="accent4"/>
          <w:insideV w:val="single" w:sz="6" w:space="0" w:color="17C0A3" w:themeColor="accent4"/>
        </w:tcBorders>
        <w:shd w:val="clear" w:color="auto" w:fill="7BEFDB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5">
    <w:name w:val="Medium Grid 2 Accent 5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cPr>
      <w:shd w:val="clear" w:color="auto" w:fill="9AFAEB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D7FD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FBEF" w:themeFill="accent5" w:themeFillTint="33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tcBorders>
          <w:insideH w:val="single" w:sz="6" w:space="0" w:color="044F44" w:themeColor="accent5"/>
          <w:insideV w:val="single" w:sz="6" w:space="0" w:color="044F44" w:themeColor="accent5"/>
        </w:tcBorders>
        <w:shd w:val="clear" w:color="auto" w:fill="34F4D8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6">
    <w:name w:val="Medium Grid 2 Accent 6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cPr>
      <w:shd w:val="clear" w:color="auto" w:fill="C3CCD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7EAEF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5DF" w:themeFill="accent6" w:themeFillTint="33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tcBorders>
          <w:insideH w:val="single" w:sz="6" w:space="0" w:color="2C3644" w:themeColor="accent6"/>
          <w:insideV w:val="single" w:sz="6" w:space="0" w:color="2C3644" w:themeColor="accent6"/>
        </w:tcBorders>
        <w:shd w:val="clear" w:color="auto" w:fill="8698B1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3">
    <w:name w:val="Medium Grid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gliamedia3-Colore1">
    <w:name w:val="Medium Grid 3 Accent 1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0F9C7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1F48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1F48F" w:themeFill="accent1" w:themeFillTint="7F"/>
      </w:tcPr>
    </w:tblStylePr>
  </w:style>
  <w:style w:type="table" w:styleId="Grigliamedia3-Colore2">
    <w:name w:val="Medium Grid 3 Accent 2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FCB7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F96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F96F" w:themeFill="accent2" w:themeFillTint="7F"/>
      </w:tcPr>
    </w:tblStylePr>
  </w:style>
  <w:style w:type="table" w:styleId="Grigliamedia3-Colore3">
    <w:name w:val="Medium Grid 3 Accent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4F7E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8F0D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8F0DC" w:themeFill="accent3" w:themeFillTint="7F"/>
      </w:tcPr>
    </w:tblStylePr>
  </w:style>
  <w:style w:type="table" w:styleId="Grigliamedia3-Colore4">
    <w:name w:val="Medium Grid 3 Accent 4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F7ED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EFDB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EFDB" w:themeFill="accent4" w:themeFillTint="7F"/>
      </w:tcPr>
    </w:tblStylePr>
  </w:style>
  <w:style w:type="table" w:styleId="Grigliamedia3-Colore5">
    <w:name w:val="Medium Grid 3 Accent 5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AFAEB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34F4D8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34F4D8" w:themeFill="accent5" w:themeFillTint="7F"/>
      </w:tcPr>
    </w:tblStylePr>
  </w:style>
  <w:style w:type="table" w:styleId="Grigliamedia3-Colore6">
    <w:name w:val="Medium Grid 3 Accent 6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3CCD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698B1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698B1" w:themeFill="accent6" w:themeFillTint="7F"/>
      </w:tcPr>
    </w:tblStylePr>
  </w:style>
  <w:style w:type="table" w:styleId="Elencomedio1">
    <w:name w:val="Medium Lis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Elencomedio1-Colore1">
    <w:name w:val="Medium List 1 Accen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3EA1F" w:themeColor="accen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shd w:val="clear" w:color="auto" w:fill="F0F9C7" w:themeFill="accent1" w:themeFillTint="3F"/>
      </w:tcPr>
    </w:tblStylePr>
  </w:style>
  <w:style w:type="table" w:styleId="Elencomedio1-Colore2">
    <w:name w:val="Medium List 1 Accent 2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DCB08" w:themeColor="accent2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shd w:val="clear" w:color="auto" w:fill="EBFCB7" w:themeFill="accent2" w:themeFillTint="3F"/>
      </w:tcPr>
    </w:tblStylePr>
  </w:style>
  <w:style w:type="table" w:styleId="Elencomedio1-Colore3">
    <w:name w:val="Medium List 1 Accent 3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0A48E" w:themeColor="accent3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shd w:val="clear" w:color="auto" w:fill="B4F7ED" w:themeFill="accent3" w:themeFillTint="3F"/>
      </w:tcPr>
    </w:tblStylePr>
  </w:style>
  <w:style w:type="table" w:styleId="Elencomedio1-Colore4">
    <w:name w:val="Medium List 1 Accent 4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7C0A3" w:themeColor="accent4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shd w:val="clear" w:color="auto" w:fill="BDF7ED" w:themeFill="accent4" w:themeFillTint="3F"/>
      </w:tcPr>
    </w:tblStylePr>
  </w:style>
  <w:style w:type="table" w:styleId="Elencomedio1-Colore5">
    <w:name w:val="Medium List 1 Accent 5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44F44" w:themeColor="accent5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shd w:val="clear" w:color="auto" w:fill="9AFAEB" w:themeFill="accent5" w:themeFillTint="3F"/>
      </w:tcPr>
    </w:tblStylePr>
  </w:style>
  <w:style w:type="table" w:styleId="Elencomedio1-Colore6">
    <w:name w:val="Medium List 1 Accent 6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3644" w:themeColor="accent6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shd w:val="clear" w:color="auto" w:fill="C3CCD8" w:themeFill="accent6" w:themeFillTint="3F"/>
      </w:tcPr>
    </w:tblStylePr>
  </w:style>
  <w:style w:type="table" w:styleId="Elencomedio2">
    <w:name w:val="Medium Lis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1">
    <w:name w:val="Medium List 2 Accent 1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3EA1F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3EA1F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3EA1F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0F9C7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2">
    <w:name w:val="Medium List 2 Accen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DCB08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DCB08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FCB7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3">
    <w:name w:val="Medium List 2 Accent 3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0A4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0A4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4F7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4">
    <w:name w:val="Medium List 2 Accent 4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7C0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7C0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F7ED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5">
    <w:name w:val="Medium List 2 Accent 5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44F4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44F4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AFAEB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6">
    <w:name w:val="Medium List 2 Accent 6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3644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3644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3CCD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fondomedio1">
    <w:name w:val="Medium Shading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1">
    <w:name w:val="Medium Shading 1 Accent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0F9C7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2">
    <w:name w:val="Medium Shading 1 Accent 2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FCB7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3">
    <w:name w:val="Medium Shading 1 Accent 3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4F7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4">
    <w:name w:val="Medium Shading 1 Accent 4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F7ED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5">
    <w:name w:val="Medium Shading 1 Accent 5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AFAEB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6">
    <w:name w:val="Medium Shading 1 Accent 6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3CCD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2">
    <w:name w:val="Medium Shading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1">
    <w:name w:val="Medium Shading 2 Accent 1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2">
    <w:name w:val="Medium Shading 2 Accent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3">
    <w:name w:val="Medium Shading 2 Accent 3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5">
    <w:name w:val="Medium Shading 2 Accent 5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57222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stazionemessaggioCarattere">
    <w:name w:val="Intestazione messaggio Carattere"/>
    <w:basedOn w:val="Carpredefinitoparagrafo"/>
    <w:link w:val="Intestazionemessaggio"/>
    <w:uiPriority w:val="99"/>
    <w:semiHidden/>
    <w:rsid w:val="00572222"/>
    <w:rPr>
      <w:rFonts w:asciiTheme="majorHAnsi" w:eastAsiaTheme="majorEastAsia" w:hAnsiTheme="majorHAnsi" w:cstheme="majorBidi"/>
      <w:kern w:val="16"/>
      <w:sz w:val="24"/>
      <w:szCs w:val="24"/>
      <w:shd w:val="pct20" w:color="auto" w:fill="auto"/>
      <w14:ligatures w14:val="standardContextual"/>
      <w14:numForm w14:val="oldStyle"/>
      <w14:numSpacing w14:val="proportional"/>
      <w14:cntxtAlts/>
    </w:rPr>
  </w:style>
  <w:style w:type="paragraph" w:styleId="Nessunaspaziatura">
    <w:name w:val="No Spacing"/>
    <w:uiPriority w:val="1"/>
    <w:semiHidden/>
    <w:unhideWhenUsed/>
    <w:qFormat/>
    <w:rsid w:val="00572222"/>
    <w:pPr>
      <w:spacing w:after="0" w:line="240" w:lineRule="auto"/>
    </w:pPr>
    <w:rPr>
      <w:kern w:val="16"/>
      <w14:ligatures w14:val="standardContextual"/>
      <w14:numForm w14:val="oldStyle"/>
      <w14:numSpacing w14:val="proportional"/>
      <w14:cntxtAlts/>
    </w:rPr>
  </w:style>
  <w:style w:type="paragraph" w:styleId="NormaleWeb">
    <w:name w:val="Normal (Web)"/>
    <w:basedOn w:val="Normale"/>
    <w:uiPriority w:val="99"/>
    <w:semiHidden/>
    <w:unhideWhenUsed/>
    <w:rsid w:val="00572222"/>
    <w:rPr>
      <w:rFonts w:ascii="Times New Roman" w:hAnsi="Times New Roman" w:cs="Times New Roman"/>
      <w:sz w:val="24"/>
      <w:szCs w:val="24"/>
    </w:rPr>
  </w:style>
  <w:style w:type="paragraph" w:styleId="Rientronormale">
    <w:name w:val="Normal Indent"/>
    <w:basedOn w:val="Normale"/>
    <w:uiPriority w:val="99"/>
    <w:semiHidden/>
    <w:unhideWhenUsed/>
    <w:rsid w:val="00572222"/>
    <w:pPr>
      <w:ind w:left="720"/>
    </w:p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572222"/>
    <w:pPr>
      <w:spacing w:after="0" w:line="240" w:lineRule="auto"/>
    </w:pPr>
  </w:style>
  <w:style w:type="character" w:customStyle="1" w:styleId="IntestazionenotaCarattere">
    <w:name w:val="Intestazione nota Carattere"/>
    <w:basedOn w:val="Carpredefinitoparagrafo"/>
    <w:link w:val="Intestazionenot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Numeropagina">
    <w:name w:val="page number"/>
    <w:basedOn w:val="Carpredefinitoparagrafo"/>
    <w:uiPriority w:val="99"/>
    <w:semiHidden/>
    <w:unhideWhenUsed/>
    <w:rsid w:val="00572222"/>
    <w:rPr>
      <w:sz w:val="22"/>
    </w:rPr>
  </w:style>
  <w:style w:type="table" w:styleId="Tabellasemplice-1">
    <w:name w:val="Plain Table 1"/>
    <w:basedOn w:val="Tabellanormale"/>
    <w:uiPriority w:val="4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-2">
    <w:name w:val="Plain Table 2"/>
    <w:basedOn w:val="Tabellanormale"/>
    <w:uiPriority w:val="41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asemplice-3">
    <w:name w:val="Plain Table 3"/>
    <w:basedOn w:val="Tabellanormale"/>
    <w:uiPriority w:val="42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lasemplice4">
    <w:name w:val="Plain Table 4"/>
    <w:basedOn w:val="Tabellanormale"/>
    <w:uiPriority w:val="43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5">
    <w:name w:val="Plain Table 5"/>
    <w:basedOn w:val="Tabellanormale"/>
    <w:uiPriority w:val="44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normale">
    <w:name w:val="Plain Text"/>
    <w:basedOn w:val="Normale"/>
    <w:link w:val="TestonormaleCarattere"/>
    <w:uiPriority w:val="99"/>
    <w:semiHidden/>
    <w:unhideWhenUsed/>
    <w:rsid w:val="00572222"/>
    <w:pPr>
      <w:spacing w:after="0" w:line="240" w:lineRule="auto"/>
    </w:pPr>
    <w:rPr>
      <w:rFonts w:ascii="Consolas" w:hAnsi="Consolas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sid w:val="00572222"/>
    <w:rPr>
      <w:rFonts w:ascii="Consolas" w:hAnsi="Consolas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paragraph" w:styleId="Citazione">
    <w:name w:val="Quote"/>
    <w:basedOn w:val="Normale"/>
    <w:next w:val="Normale"/>
    <w:link w:val="CitazioneCarattere"/>
    <w:uiPriority w:val="29"/>
    <w:semiHidden/>
    <w:qFormat/>
    <w:rsid w:val="0057222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semiHidden/>
    <w:rsid w:val="00572222"/>
    <w:rPr>
      <w:i/>
      <w:iCs/>
      <w:color w:val="404040" w:themeColor="text1" w:themeTint="BF"/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Formuladiapertura">
    <w:name w:val="Salutation"/>
    <w:basedOn w:val="Normale"/>
    <w:next w:val="Normale"/>
    <w:link w:val="FormuladiaperturaCarattere"/>
    <w:uiPriority w:val="5"/>
    <w:qFormat/>
    <w:rsid w:val="00572222"/>
  </w:style>
  <w:style w:type="character" w:customStyle="1" w:styleId="FormuladiaperturaCarattere">
    <w:name w:val="Formula di apertura Carattere"/>
    <w:basedOn w:val="Carpredefinitoparagrafo"/>
    <w:link w:val="Formuladiapertura"/>
    <w:uiPriority w:val="5"/>
    <w:rsid w:val="00752FC4"/>
  </w:style>
  <w:style w:type="paragraph" w:styleId="Firma">
    <w:name w:val="Signature"/>
    <w:basedOn w:val="Normale"/>
    <w:next w:val="Normale"/>
    <w:link w:val="FirmaCarattere"/>
    <w:uiPriority w:val="7"/>
    <w:qFormat/>
    <w:rsid w:val="00254E0D"/>
    <w:pPr>
      <w:contextualSpacing/>
    </w:pPr>
  </w:style>
  <w:style w:type="character" w:customStyle="1" w:styleId="FirmaCarattere">
    <w:name w:val="Firma Carattere"/>
    <w:basedOn w:val="Carpredefinitoparagrafo"/>
    <w:link w:val="Firma"/>
    <w:uiPriority w:val="7"/>
    <w:rsid w:val="00254E0D"/>
    <w:rPr>
      <w:color w:val="auto"/>
    </w:rPr>
  </w:style>
  <w:style w:type="character" w:styleId="Enfasigrassetto">
    <w:name w:val="Strong"/>
    <w:basedOn w:val="Carpredefinitoparagrafo"/>
    <w:uiPriority w:val="19"/>
    <w:semiHidden/>
    <w:qFormat/>
    <w:rsid w:val="00572222"/>
    <w:rPr>
      <w:b/>
      <w:bCs/>
      <w:sz w:val="22"/>
    </w:rPr>
  </w:style>
  <w:style w:type="paragraph" w:styleId="Sottotitolo">
    <w:name w:val="Subtitle"/>
    <w:basedOn w:val="Normale"/>
    <w:next w:val="Normale"/>
    <w:link w:val="SottotitoloCarattere"/>
    <w:uiPriority w:val="11"/>
    <w:semiHidden/>
    <w:unhideWhenUsed/>
    <w:qFormat/>
    <w:rsid w:val="00572222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ttotitoloCarattere">
    <w:name w:val="Sottotitolo Carattere"/>
    <w:basedOn w:val="Carpredefinitoparagrafo"/>
    <w:link w:val="Sottotitolo"/>
    <w:uiPriority w:val="11"/>
    <w:semiHidden/>
    <w:rsid w:val="00572222"/>
    <w:rPr>
      <w:rFonts w:eastAsiaTheme="minorEastAsia"/>
      <w:color w:val="5A5A5A" w:themeColor="text1" w:themeTint="A5"/>
      <w:spacing w:val="15"/>
      <w:kern w:val="16"/>
      <w:sz w:val="22"/>
      <w:szCs w:val="22"/>
      <w14:ligatures w14:val="standardContextual"/>
      <w14:numForm w14:val="oldStyle"/>
      <w14:numSpacing w14:val="proportional"/>
      <w14:cntxtAlts/>
    </w:rPr>
  </w:style>
  <w:style w:type="character" w:styleId="Enfasidelicata">
    <w:name w:val="Subtle Emphasis"/>
    <w:basedOn w:val="Carpredefinitoparagrafo"/>
    <w:uiPriority w:val="19"/>
    <w:semiHidden/>
    <w:qFormat/>
    <w:rsid w:val="00572222"/>
    <w:rPr>
      <w:i/>
      <w:iCs/>
      <w:color w:val="404040" w:themeColor="text1" w:themeTint="BF"/>
      <w:sz w:val="22"/>
    </w:rPr>
  </w:style>
  <w:style w:type="character" w:styleId="Riferimentodelicato">
    <w:name w:val="Subtle Reference"/>
    <w:basedOn w:val="Carpredefinitoparagrafo"/>
    <w:uiPriority w:val="31"/>
    <w:semiHidden/>
    <w:qFormat/>
    <w:rsid w:val="00572222"/>
    <w:rPr>
      <w:smallCaps/>
      <w:color w:val="5A5A5A" w:themeColor="text1" w:themeTint="A5"/>
      <w:sz w:val="22"/>
    </w:rPr>
  </w:style>
  <w:style w:type="table" w:styleId="Tabellaeffetti3D1">
    <w:name w:val="Table 3D effects 1"/>
    <w:basedOn w:val="Tabellanormale"/>
    <w:uiPriority w:val="99"/>
    <w:semiHidden/>
    <w:unhideWhenUsed/>
    <w:rsid w:val="00572222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effetti3D2">
    <w:name w:val="Table 3D effects 2"/>
    <w:basedOn w:val="Tabellanormale"/>
    <w:uiPriority w:val="99"/>
    <w:semiHidden/>
    <w:unhideWhenUsed/>
    <w:rsid w:val="00572222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effetti3D3">
    <w:name w:val="Table 3D effects 3"/>
    <w:basedOn w:val="Tabellanormale"/>
    <w:uiPriority w:val="99"/>
    <w:semiHidden/>
    <w:unhideWhenUsed/>
    <w:rsid w:val="00572222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1">
    <w:name w:val="Table Classic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2">
    <w:name w:val="Table Classic 2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3">
    <w:name w:val="Table Classic 3"/>
    <w:basedOn w:val="Tabellanormale"/>
    <w:uiPriority w:val="99"/>
    <w:semiHidden/>
    <w:unhideWhenUsed/>
    <w:rsid w:val="0057222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4">
    <w:name w:val="Table Classic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1">
    <w:name w:val="Table Colorful 1"/>
    <w:basedOn w:val="Tabellanormale"/>
    <w:uiPriority w:val="99"/>
    <w:semiHidden/>
    <w:unhideWhenUsed/>
    <w:rsid w:val="0057222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2">
    <w:name w:val="Table Colorful 2"/>
    <w:basedOn w:val="Tabellanormale"/>
    <w:uiPriority w:val="99"/>
    <w:semiHidden/>
    <w:unhideWhenUsed/>
    <w:rsid w:val="00572222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uiPriority w:val="99"/>
    <w:semiHidden/>
    <w:unhideWhenUsed/>
    <w:rsid w:val="00572222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lonne1">
    <w:name w:val="Table Columns 1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2">
    <w:name w:val="Table Columns 2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3">
    <w:name w:val="Table Columns 3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4">
    <w:name w:val="Table Columns 4"/>
    <w:basedOn w:val="Tabellanormale"/>
    <w:uiPriority w:val="99"/>
    <w:semiHidden/>
    <w:unhideWhenUsed/>
    <w:rsid w:val="00572222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acolonne5">
    <w:name w:val="Table Columns 5"/>
    <w:basedOn w:val="Tabellanormale"/>
    <w:uiPriority w:val="99"/>
    <w:semiHidden/>
    <w:unhideWhenUsed/>
    <w:rsid w:val="00572222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acontemporanea">
    <w:name w:val="Table Contemporary"/>
    <w:basedOn w:val="Tabellanormale"/>
    <w:uiPriority w:val="99"/>
    <w:semiHidden/>
    <w:unhideWhenUsed/>
    <w:rsid w:val="0057222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aelegante">
    <w:name w:val="Table Elegant"/>
    <w:basedOn w:val="Tabellanormale"/>
    <w:uiPriority w:val="99"/>
    <w:semiHidden/>
    <w:unhideWhenUsed/>
    <w:rsid w:val="00572222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1">
    <w:name w:val="Table Grid 1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2">
    <w:name w:val="Table Grid 2"/>
    <w:basedOn w:val="Tabellanormale"/>
    <w:uiPriority w:val="99"/>
    <w:semiHidden/>
    <w:unhideWhenUsed/>
    <w:rsid w:val="00572222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3">
    <w:name w:val="Table Grid 3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4">
    <w:name w:val="Table Grid 4"/>
    <w:basedOn w:val="Tabellanormale"/>
    <w:uiPriority w:val="99"/>
    <w:semiHidden/>
    <w:unhideWhenUsed/>
    <w:rsid w:val="00572222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5">
    <w:name w:val="Table Grid 5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6">
    <w:name w:val="Table Grid 6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7">
    <w:name w:val="Table Grid 7"/>
    <w:basedOn w:val="Tabellanormale"/>
    <w:uiPriority w:val="99"/>
    <w:semiHidden/>
    <w:unhideWhenUsed/>
    <w:rsid w:val="00572222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8">
    <w:name w:val="Table Grid 8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chiara">
    <w:name w:val="Grid Table Light"/>
    <w:basedOn w:val="Tabellanormale"/>
    <w:uiPriority w:val="45"/>
    <w:rsid w:val="0057222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Elencotabella1">
    <w:name w:val="Table List 1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2">
    <w:name w:val="Table List 2"/>
    <w:basedOn w:val="Tabellanormale"/>
    <w:uiPriority w:val="99"/>
    <w:semiHidden/>
    <w:unhideWhenUsed/>
    <w:rsid w:val="0057222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3">
    <w:name w:val="Table List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4">
    <w:name w:val="Table List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Elencotabella5">
    <w:name w:val="Table List 5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6">
    <w:name w:val="Table List 6"/>
    <w:basedOn w:val="Tabellanormale"/>
    <w:uiPriority w:val="99"/>
    <w:semiHidden/>
    <w:unhideWhenUsed/>
    <w:rsid w:val="00572222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Elencotabella7">
    <w:name w:val="Table List 7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Elencotabella8">
    <w:name w:val="Table List 8"/>
    <w:basedOn w:val="Tabellanormale"/>
    <w:uiPriority w:val="99"/>
    <w:semiHidden/>
    <w:unhideWhenUsed/>
    <w:rsid w:val="0057222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Indicefonti">
    <w:name w:val="table of authorities"/>
    <w:basedOn w:val="Normale"/>
    <w:next w:val="Normale"/>
    <w:uiPriority w:val="99"/>
    <w:semiHidden/>
    <w:unhideWhenUsed/>
    <w:rsid w:val="00572222"/>
    <w:pPr>
      <w:spacing w:after="0"/>
      <w:ind w:left="22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572222"/>
    <w:pPr>
      <w:spacing w:after="0"/>
    </w:pPr>
  </w:style>
  <w:style w:type="table" w:styleId="Tabellaprofessionale">
    <w:name w:val="Table Professional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semplice1">
    <w:name w:val="Table Simple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asemplice2">
    <w:name w:val="Table Simple 2"/>
    <w:basedOn w:val="Tabellanormale"/>
    <w:uiPriority w:val="99"/>
    <w:semiHidden/>
    <w:unhideWhenUsed/>
    <w:rsid w:val="0057222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semplice3">
    <w:name w:val="Table Simple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nombreggiatura1">
    <w:name w:val="Table Subtle 1"/>
    <w:basedOn w:val="Tabellanormale"/>
    <w:uiPriority w:val="99"/>
    <w:semiHidden/>
    <w:unhideWhenUsed/>
    <w:rsid w:val="0057222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nombreggiatura2">
    <w:name w:val="Table Subtle 2"/>
    <w:basedOn w:val="Tabellanormale"/>
    <w:uiPriority w:val="99"/>
    <w:semiHidden/>
    <w:unhideWhenUsed/>
    <w:rsid w:val="0057222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tema">
    <w:name w:val="Table Theme"/>
    <w:basedOn w:val="Tabellanormale"/>
    <w:uiPriority w:val="99"/>
    <w:semiHidden/>
    <w:unhideWhenUsed/>
    <w:rsid w:val="005722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Web1">
    <w:name w:val="Table Web 1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2">
    <w:name w:val="Table Web 2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3">
    <w:name w:val="Table Web 3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olo">
    <w:name w:val="Title"/>
    <w:basedOn w:val="Normale"/>
    <w:next w:val="Normale"/>
    <w:link w:val="TitoloCarattere"/>
    <w:uiPriority w:val="10"/>
    <w:semiHidden/>
    <w:qFormat/>
    <w:rsid w:val="0057222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semiHidden/>
    <w:rsid w:val="0057222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  <w14:numForm w14:val="oldStyle"/>
      <w14:numSpacing w14:val="proportional"/>
      <w14:cntxtAlt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572222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57222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572222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572222"/>
    <w:pPr>
      <w:spacing w:after="100"/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572222"/>
    <w:pPr>
      <w:spacing w:after="100"/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572222"/>
    <w:pPr>
      <w:spacing w:after="100"/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572222"/>
    <w:pPr>
      <w:spacing w:after="100"/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572222"/>
    <w:pPr>
      <w:spacing w:after="100"/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572222"/>
    <w:pPr>
      <w:spacing w:after="100"/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572222"/>
    <w:pPr>
      <w:spacing w:after="100"/>
      <w:ind w:left="1760"/>
    </w:p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572222"/>
    <w:pPr>
      <w:spacing w:before="240"/>
      <w:outlineLvl w:val="9"/>
    </w:pPr>
    <w:rPr>
      <w:b w:val="0"/>
      <w:bCs w:val="0"/>
      <w:color w:val="95B511" w:themeColor="accent1" w:themeShade="BF"/>
      <w:sz w:val="32"/>
      <w:szCs w:val="32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77F8"/>
    <w:rPr>
      <w:color w:val="605E5C"/>
      <w:shd w:val="clear" w:color="auto" w:fill="E1DFDD"/>
    </w:rPr>
  </w:style>
  <w:style w:type="paragraph" w:customStyle="1" w:styleId="Default">
    <w:name w:val="Default"/>
    <w:rsid w:val="00E318C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0">
    <w:name w:val="Griglia tabella1"/>
    <w:basedOn w:val="Tabellanormale"/>
    <w:next w:val="Grigliatabella"/>
    <w:uiPriority w:val="59"/>
    <w:rsid w:val="00E6126F"/>
    <w:pPr>
      <w:spacing w:after="0" w:line="240" w:lineRule="auto"/>
    </w:pPr>
    <w:rPr>
      <w:rFonts w:eastAsiaTheme="minorEastAsia"/>
      <w:color w:val="auto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rsid w:val="0030310E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2">
    <w:name w:val="Paragrafo elenco2"/>
    <w:basedOn w:val="Normale"/>
    <w:rsid w:val="0031342B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4">
    <w:name w:val="Paragrafo elenco4"/>
    <w:basedOn w:val="Normale"/>
    <w:rsid w:val="003E6A96"/>
    <w:pPr>
      <w:spacing w:after="200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87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servizicomunali.it" TargetMode="External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hyperlink" Target="mailto:protocollo@pec.servizicomunali.it" TargetMode="External"/><Relationship Id="rId5" Type="http://schemas.openxmlformats.org/officeDocument/2006/relationships/hyperlink" Target="mailto:info@servizicomunali.it" TargetMode="External"/><Relationship Id="rId4" Type="http://schemas.openxmlformats.org/officeDocument/2006/relationships/hyperlink" Target="mailto:protocollo@pec.servizicomunali.it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nda.muji\AppData\Roaming\Microsoft\Templates\Carta%20intestata%20capsule%20moderne.dotx" TargetMode="External"/></Relationships>
</file>

<file path=word/theme/theme1.xml><?xml version="1.0" encoding="utf-8"?>
<a:theme xmlns:a="http://schemas.openxmlformats.org/drawingml/2006/main" name="Personal Letterhead">
  <a:themeElements>
    <a:clrScheme name="Label LS1-05">
      <a:dk1>
        <a:sysClr val="windowText" lastClr="000000"/>
      </a:dk1>
      <a:lt1>
        <a:sysClr val="window" lastClr="FFFFFF"/>
      </a:lt1>
      <a:dk2>
        <a:srgbClr val="2C3644"/>
      </a:dk2>
      <a:lt2>
        <a:srgbClr val="FFFFFF"/>
      </a:lt2>
      <a:accent1>
        <a:srgbClr val="C3EA1F"/>
      </a:accent1>
      <a:accent2>
        <a:srgbClr val="9DCB08"/>
      </a:accent2>
      <a:accent3>
        <a:srgbClr val="10A48E"/>
      </a:accent3>
      <a:accent4>
        <a:srgbClr val="17C0A3"/>
      </a:accent4>
      <a:accent5>
        <a:srgbClr val="044F44"/>
      </a:accent5>
      <a:accent6>
        <a:srgbClr val="2C3644"/>
      </a:accent6>
      <a:hlink>
        <a:srgbClr val="10A48E"/>
      </a:hlink>
      <a:folHlink>
        <a:srgbClr val="FF0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E1B9BB-C40C-4040-AFC5-C91AA9414C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616916F2-5E6E-4C71-8D85-12CAD699EA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057246-DBFF-4218-9E8A-B753C150B5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5C504F-791E-4820-8E54-DDAAC54DC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capsule moderne.dotx</Template>
  <TotalTime>2</TotalTime>
  <Pages>3</Pages>
  <Words>673</Words>
  <Characters>3842</Characters>
  <Application>Microsoft Office Word</Application>
  <DocSecurity>0</DocSecurity>
  <Lines>32</Lines>
  <Paragraphs>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Maurizio Bonincontri</dc:creator>
  <cp:lastModifiedBy>Maurizio Bonincontri</cp:lastModifiedBy>
  <cp:revision>4</cp:revision>
  <dcterms:created xsi:type="dcterms:W3CDTF">2025-05-19T15:23:00Z</dcterms:created>
  <dcterms:modified xsi:type="dcterms:W3CDTF">2026-03-26T11:16:00Z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